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A978D" w14:textId="77777777" w:rsidR="000B6783" w:rsidRDefault="000B6783" w:rsidP="00EE4B0E">
      <w:pPr>
        <w:autoSpaceDE w:val="0"/>
        <w:autoSpaceDN w:val="0"/>
        <w:adjustRightInd w:val="0"/>
        <w:rPr>
          <w:rFonts w:ascii="Lato" w:hAnsi="Lato"/>
          <w:sz w:val="22"/>
          <w:szCs w:val="22"/>
        </w:rPr>
      </w:pPr>
      <w:r w:rsidRPr="0079096C">
        <w:rPr>
          <w:rFonts w:ascii="Lato" w:hAnsi="Lato"/>
          <w:b/>
        </w:rPr>
        <w:t>Zamawiający:</w:t>
      </w:r>
      <w:r w:rsidRPr="000B6783">
        <w:rPr>
          <w:rFonts w:ascii="Lato" w:hAnsi="Lato"/>
          <w:sz w:val="22"/>
          <w:szCs w:val="22"/>
        </w:rPr>
        <w:t xml:space="preserve"> </w:t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 w:rsidRPr="0079096C">
        <w:rPr>
          <w:rFonts w:ascii="Lato" w:hAnsi="Lato"/>
          <w:sz w:val="22"/>
          <w:szCs w:val="22"/>
        </w:rPr>
        <w:t>...............................……………</w:t>
      </w:r>
    </w:p>
    <w:p w14:paraId="07FD1E32" w14:textId="77777777" w:rsidR="00EE4B0E" w:rsidRDefault="000B6783" w:rsidP="00EE4B0E">
      <w:pPr>
        <w:autoSpaceDE w:val="0"/>
        <w:autoSpaceDN w:val="0"/>
        <w:adjustRightInd w:val="0"/>
        <w:rPr>
          <w:rFonts w:ascii="Lato" w:hAnsi="Lato"/>
          <w:sz w:val="22"/>
          <w:szCs w:val="22"/>
        </w:rPr>
      </w:pPr>
      <w:r w:rsidRPr="0079096C">
        <w:rPr>
          <w:rFonts w:ascii="Lato" w:hAnsi="Lato"/>
          <w:b/>
        </w:rPr>
        <w:t xml:space="preserve">Karkonoska Akademia Nauk </w:t>
      </w:r>
      <w:r w:rsidR="00EE4B0E">
        <w:rPr>
          <w:rFonts w:ascii="Lato" w:hAnsi="Lato"/>
          <w:b/>
        </w:rPr>
        <w:tab/>
      </w:r>
      <w:r w:rsidR="00EE4B0E">
        <w:rPr>
          <w:rFonts w:ascii="Lato" w:hAnsi="Lato"/>
          <w:b/>
        </w:rPr>
        <w:tab/>
      </w:r>
      <w:r w:rsidR="00EE4B0E">
        <w:rPr>
          <w:rFonts w:ascii="Lato" w:hAnsi="Lato"/>
          <w:b/>
        </w:rPr>
        <w:tab/>
      </w:r>
      <w:r w:rsidR="00EE4B0E">
        <w:rPr>
          <w:rFonts w:ascii="Lato" w:hAnsi="Lato"/>
          <w:b/>
        </w:rPr>
        <w:tab/>
      </w:r>
      <w:r w:rsidR="00EE4B0E">
        <w:rPr>
          <w:rFonts w:ascii="Lato" w:hAnsi="Lato"/>
          <w:b/>
        </w:rPr>
        <w:tab/>
      </w:r>
      <w:r w:rsidRPr="0079096C">
        <w:rPr>
          <w:rFonts w:ascii="Lato" w:hAnsi="Lato"/>
          <w:sz w:val="22"/>
          <w:szCs w:val="22"/>
        </w:rPr>
        <w:t>(miejscowość, data)</w:t>
      </w:r>
    </w:p>
    <w:p w14:paraId="5AAA3657" w14:textId="7C69F586" w:rsidR="000B6783" w:rsidRPr="00EE4B0E" w:rsidRDefault="000B6783" w:rsidP="00EE4B0E">
      <w:pPr>
        <w:autoSpaceDE w:val="0"/>
        <w:autoSpaceDN w:val="0"/>
        <w:adjustRightInd w:val="0"/>
        <w:rPr>
          <w:rFonts w:ascii="Lato" w:hAnsi="Lato"/>
          <w:sz w:val="22"/>
          <w:szCs w:val="22"/>
        </w:rPr>
      </w:pPr>
      <w:r w:rsidRPr="0079096C">
        <w:rPr>
          <w:rFonts w:ascii="Lato" w:hAnsi="Lato"/>
          <w:b/>
        </w:rPr>
        <w:t>Stosowanych w Jeleniej Górze</w:t>
      </w:r>
    </w:p>
    <w:p w14:paraId="4EF38C16" w14:textId="77777777" w:rsidR="000B6783" w:rsidRPr="0079096C" w:rsidRDefault="000B6783" w:rsidP="00EE4B0E">
      <w:pPr>
        <w:autoSpaceDE w:val="0"/>
        <w:autoSpaceDN w:val="0"/>
        <w:adjustRightInd w:val="0"/>
        <w:contextualSpacing/>
        <w:rPr>
          <w:rFonts w:ascii="Lato" w:hAnsi="Lato"/>
          <w:b/>
        </w:rPr>
      </w:pPr>
      <w:r w:rsidRPr="0079096C">
        <w:rPr>
          <w:rFonts w:ascii="Lato" w:hAnsi="Lato"/>
          <w:b/>
        </w:rPr>
        <w:t>ul. Lwówecka 18</w:t>
      </w:r>
    </w:p>
    <w:p w14:paraId="7051FD2F" w14:textId="77777777" w:rsidR="000B6783" w:rsidRPr="0079096C" w:rsidRDefault="000B6783" w:rsidP="00EE4B0E">
      <w:pPr>
        <w:autoSpaceDE w:val="0"/>
        <w:autoSpaceDN w:val="0"/>
        <w:adjustRightInd w:val="0"/>
        <w:contextualSpacing/>
        <w:rPr>
          <w:rFonts w:ascii="Lato" w:hAnsi="Lato"/>
          <w:b/>
        </w:rPr>
      </w:pPr>
      <w:r w:rsidRPr="0079096C">
        <w:rPr>
          <w:rFonts w:ascii="Lato" w:hAnsi="Lato"/>
          <w:b/>
        </w:rPr>
        <w:t>58-506 Jelenia Góra</w:t>
      </w:r>
    </w:p>
    <w:p w14:paraId="3928912F" w14:textId="77777777" w:rsidR="000824AA" w:rsidRDefault="000824AA" w:rsidP="00734CBB">
      <w:pPr>
        <w:autoSpaceDE w:val="0"/>
        <w:autoSpaceDN w:val="0"/>
        <w:adjustRightInd w:val="0"/>
        <w:spacing w:line="360" w:lineRule="auto"/>
        <w:ind w:firstLine="255"/>
        <w:jc w:val="center"/>
        <w:rPr>
          <w:rFonts w:ascii="Lato" w:hAnsi="Lato"/>
          <w:b/>
          <w:sz w:val="22"/>
          <w:szCs w:val="22"/>
        </w:rPr>
      </w:pPr>
    </w:p>
    <w:p w14:paraId="1C47CB17" w14:textId="4FE32746" w:rsidR="00D170F7" w:rsidRPr="0079096C" w:rsidRDefault="00D170F7" w:rsidP="00EE4B0E">
      <w:pPr>
        <w:autoSpaceDE w:val="0"/>
        <w:autoSpaceDN w:val="0"/>
        <w:adjustRightInd w:val="0"/>
        <w:spacing w:line="360" w:lineRule="auto"/>
        <w:ind w:firstLine="255"/>
        <w:jc w:val="center"/>
        <w:rPr>
          <w:rFonts w:ascii="Lato" w:hAnsi="Lato"/>
          <w:b/>
          <w:sz w:val="22"/>
          <w:szCs w:val="22"/>
        </w:rPr>
      </w:pPr>
      <w:r w:rsidRPr="0079096C">
        <w:rPr>
          <w:rFonts w:ascii="Lato" w:hAnsi="Lato"/>
          <w:b/>
          <w:sz w:val="22"/>
          <w:szCs w:val="22"/>
        </w:rPr>
        <w:t>FORMULARZ OFERT</w:t>
      </w:r>
      <w:r w:rsidR="00E45496" w:rsidRPr="0079096C">
        <w:rPr>
          <w:rFonts w:ascii="Lato" w:hAnsi="Lato"/>
          <w:b/>
          <w:sz w:val="22"/>
          <w:szCs w:val="22"/>
        </w:rPr>
        <w:t>OWY</w:t>
      </w:r>
    </w:p>
    <w:p w14:paraId="0946E01D" w14:textId="2391806C" w:rsidR="00E45496" w:rsidRPr="0079096C" w:rsidRDefault="00D170F7" w:rsidP="00734CBB">
      <w:pPr>
        <w:suppressAutoHyphens/>
        <w:spacing w:line="360" w:lineRule="auto"/>
        <w:jc w:val="both"/>
        <w:rPr>
          <w:rFonts w:ascii="Lato" w:hAnsi="Lato"/>
          <w:b/>
        </w:rPr>
      </w:pPr>
      <w:r w:rsidRPr="0079096C">
        <w:rPr>
          <w:rFonts w:ascii="Lato" w:hAnsi="Lato"/>
        </w:rPr>
        <w:t xml:space="preserve">Nawiązując do ogłoszenia </w:t>
      </w:r>
      <w:r w:rsidR="00E45496" w:rsidRPr="0079096C">
        <w:rPr>
          <w:rFonts w:ascii="Lato" w:hAnsi="Lato"/>
        </w:rPr>
        <w:t>w</w:t>
      </w:r>
      <w:r w:rsidRPr="0079096C">
        <w:rPr>
          <w:rFonts w:ascii="Lato" w:hAnsi="Lato"/>
        </w:rPr>
        <w:t xml:space="preserve"> </w:t>
      </w:r>
      <w:r w:rsidR="00E45496" w:rsidRPr="0079096C">
        <w:rPr>
          <w:rFonts w:ascii="Lato" w:hAnsi="Lato"/>
        </w:rPr>
        <w:t>postępowaniu</w:t>
      </w:r>
      <w:r w:rsidRPr="0079096C">
        <w:rPr>
          <w:rFonts w:ascii="Lato" w:hAnsi="Lato"/>
        </w:rPr>
        <w:t xml:space="preserve"> nr</w:t>
      </w:r>
      <w:r w:rsidR="00EB72FD" w:rsidRPr="0079096C">
        <w:rPr>
          <w:rFonts w:ascii="Lato" w:hAnsi="Lato"/>
        </w:rPr>
        <w:t xml:space="preserve"> </w:t>
      </w:r>
      <w:r w:rsidR="00D32AA9" w:rsidRPr="0079096C">
        <w:rPr>
          <w:rFonts w:ascii="Lato" w:hAnsi="Lato"/>
        </w:rPr>
        <w:t>DAT</w:t>
      </w:r>
      <w:r w:rsidR="007D2F50" w:rsidRPr="0079096C">
        <w:rPr>
          <w:rFonts w:ascii="Lato" w:hAnsi="Lato"/>
        </w:rPr>
        <w:t xml:space="preserve"> - </w:t>
      </w:r>
      <w:r w:rsidR="00AC4590" w:rsidRPr="0079096C">
        <w:rPr>
          <w:rFonts w:ascii="Lato" w:hAnsi="Lato"/>
        </w:rPr>
        <w:t>2151-</w:t>
      </w:r>
      <w:r w:rsidR="000824AA">
        <w:rPr>
          <w:rFonts w:ascii="Lato" w:hAnsi="Lato"/>
        </w:rPr>
        <w:t>5</w:t>
      </w:r>
      <w:r w:rsidR="00A86A81" w:rsidRPr="0079096C">
        <w:rPr>
          <w:rFonts w:ascii="Lato" w:hAnsi="Lato"/>
        </w:rPr>
        <w:t>/</w:t>
      </w:r>
      <w:r w:rsidR="00A21904" w:rsidRPr="0079096C">
        <w:rPr>
          <w:rFonts w:ascii="Lato" w:hAnsi="Lato"/>
        </w:rPr>
        <w:t>2</w:t>
      </w:r>
      <w:r w:rsidR="000824AA">
        <w:rPr>
          <w:rFonts w:ascii="Lato" w:hAnsi="Lato"/>
        </w:rPr>
        <w:t>6</w:t>
      </w:r>
      <w:r w:rsidR="00E35437" w:rsidRPr="0079096C">
        <w:rPr>
          <w:rFonts w:ascii="Lato" w:hAnsi="Lato"/>
        </w:rPr>
        <w:t xml:space="preserve"> na:</w:t>
      </w:r>
    </w:p>
    <w:p w14:paraId="36066A00" w14:textId="19109756" w:rsidR="006D072B" w:rsidRDefault="000824AA" w:rsidP="00734CBB">
      <w:pPr>
        <w:spacing w:line="360" w:lineRule="auto"/>
        <w:rPr>
          <w:rFonts w:ascii="Lato" w:hAnsi="Lato"/>
          <w:b/>
        </w:rPr>
      </w:pPr>
      <w:r w:rsidRPr="000824AA">
        <w:rPr>
          <w:rFonts w:ascii="Lato" w:hAnsi="Lato"/>
          <w:b/>
        </w:rPr>
        <w:t>Rozbiórka budynku nr 5 Karkonoskiej Akademii Nauk Stosowanych w Jeleniej Górze</w:t>
      </w:r>
    </w:p>
    <w:p w14:paraId="2F1D5F23" w14:textId="77777777" w:rsidR="00E242B3" w:rsidRPr="0014507D" w:rsidRDefault="00E242B3" w:rsidP="00843699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Lato" w:hAnsi="Lato"/>
        </w:rPr>
      </w:pPr>
      <w:r w:rsidRPr="0014507D">
        <w:rPr>
          <w:rFonts w:ascii="Lato" w:hAnsi="Lato"/>
          <w:b/>
        </w:rPr>
        <w:t>Dane Wykonawcy:</w:t>
      </w:r>
    </w:p>
    <w:p w14:paraId="14D79317" w14:textId="77777777" w:rsidR="007153CE" w:rsidRPr="0079096C" w:rsidRDefault="00E242B3" w:rsidP="00734CBB">
      <w:pPr>
        <w:tabs>
          <w:tab w:val="left" w:pos="0"/>
        </w:tabs>
        <w:spacing w:line="360" w:lineRule="auto"/>
        <w:contextualSpacing/>
        <w:rPr>
          <w:rFonts w:ascii="Lato" w:hAnsi="Lato"/>
        </w:rPr>
      </w:pPr>
      <w:r w:rsidRPr="0079096C">
        <w:rPr>
          <w:rFonts w:ascii="Lato" w:hAnsi="Lato"/>
        </w:rPr>
        <w:t>Nazwa:</w:t>
      </w:r>
      <w:r w:rsidRPr="0079096C">
        <w:rPr>
          <w:rFonts w:ascii="Lato" w:hAnsi="Lato"/>
          <w:i/>
        </w:rPr>
        <w:t xml:space="preserve"> </w:t>
      </w:r>
    </w:p>
    <w:p w14:paraId="2D3296E0" w14:textId="77777777" w:rsidR="00E242B3" w:rsidRPr="0079096C" w:rsidRDefault="00E242B3" w:rsidP="00734CBB">
      <w:pPr>
        <w:tabs>
          <w:tab w:val="left" w:pos="0"/>
        </w:tabs>
        <w:spacing w:line="360" w:lineRule="auto"/>
        <w:contextualSpacing/>
        <w:rPr>
          <w:rFonts w:ascii="Lato" w:hAnsi="Lato"/>
          <w:i/>
          <w:sz w:val="20"/>
          <w:szCs w:val="20"/>
        </w:rPr>
      </w:pPr>
      <w:r w:rsidRPr="0079096C">
        <w:rPr>
          <w:rFonts w:ascii="Lato" w:hAnsi="Lato"/>
          <w:i/>
          <w:sz w:val="20"/>
          <w:szCs w:val="20"/>
        </w:rPr>
        <w:t>Należy wpisać informacje dotyczące wszystkich Wykonawców wspólnie ubiegających się o udzielenie</w:t>
      </w:r>
      <w:r w:rsidRPr="0079096C">
        <w:rPr>
          <w:rFonts w:ascii="Lato" w:hAnsi="Lato"/>
          <w:sz w:val="20"/>
          <w:szCs w:val="20"/>
        </w:rPr>
        <w:t xml:space="preserve"> </w:t>
      </w:r>
      <w:r w:rsidRPr="0079096C">
        <w:rPr>
          <w:rFonts w:ascii="Lato" w:hAnsi="Lato"/>
          <w:i/>
          <w:sz w:val="20"/>
          <w:szCs w:val="20"/>
        </w:rPr>
        <w:t>zamówienia, określając kto pełni rolę pełnomocnika  (jeżeli dotyczy)</w:t>
      </w:r>
    </w:p>
    <w:p w14:paraId="08D2C7BA" w14:textId="17885B9F" w:rsidR="007266B7" w:rsidRPr="00EE4B0E" w:rsidRDefault="00E242B3" w:rsidP="00734CBB">
      <w:pPr>
        <w:spacing w:line="360" w:lineRule="auto"/>
        <w:rPr>
          <w:rFonts w:ascii="Lato" w:eastAsia="Calibri" w:hAnsi="Lato"/>
          <w:sz w:val="20"/>
          <w:szCs w:val="20"/>
        </w:rPr>
      </w:pPr>
      <w:r w:rsidRPr="00EE4B0E">
        <w:rPr>
          <w:rFonts w:ascii="Lato" w:eastAsia="Calibri" w:hAnsi="Lato"/>
          <w:sz w:val="20"/>
          <w:szCs w:val="20"/>
        </w:rPr>
        <w:t>......................................................................................................................................</w:t>
      </w:r>
      <w:r w:rsidR="007350F0" w:rsidRPr="00EE4B0E">
        <w:rPr>
          <w:rFonts w:ascii="Lato" w:eastAsia="Calibri" w:hAnsi="Lato"/>
          <w:sz w:val="20"/>
          <w:szCs w:val="20"/>
        </w:rPr>
        <w:t>..</w:t>
      </w:r>
      <w:r w:rsidRPr="00EE4B0E">
        <w:rPr>
          <w:rFonts w:ascii="Lato" w:eastAsia="Calibri" w:hAnsi="Lato"/>
          <w:sz w:val="20"/>
          <w:szCs w:val="20"/>
        </w:rPr>
        <w:t>..............</w:t>
      </w:r>
      <w:r w:rsidR="007350F0" w:rsidRPr="00EE4B0E">
        <w:rPr>
          <w:rFonts w:ascii="Lato" w:eastAsia="Calibri" w:hAnsi="Lato"/>
          <w:sz w:val="20"/>
          <w:szCs w:val="20"/>
        </w:rPr>
        <w:t>..........</w:t>
      </w:r>
      <w:r w:rsidRPr="00EE4B0E">
        <w:rPr>
          <w:rFonts w:ascii="Lato" w:eastAsia="Calibri" w:hAnsi="Lato"/>
          <w:sz w:val="20"/>
          <w:szCs w:val="20"/>
        </w:rPr>
        <w:t xml:space="preserve"> </w:t>
      </w:r>
    </w:p>
    <w:p w14:paraId="1944CE77" w14:textId="5FB99118" w:rsidR="00E242B3" w:rsidRPr="0079096C" w:rsidRDefault="00E242B3" w:rsidP="00734CBB">
      <w:pPr>
        <w:spacing w:line="360" w:lineRule="auto"/>
        <w:rPr>
          <w:rFonts w:ascii="Lato" w:hAnsi="Lato"/>
        </w:rPr>
      </w:pPr>
      <w:r w:rsidRPr="0079096C">
        <w:rPr>
          <w:rFonts w:ascii="Lato" w:hAnsi="Lato"/>
        </w:rPr>
        <w:t xml:space="preserve">Siedziba </w:t>
      </w:r>
      <w:r w:rsidRPr="0079096C">
        <w:rPr>
          <w:rFonts w:ascii="Lato" w:hAnsi="Lato"/>
          <w:i/>
          <w:sz w:val="20"/>
          <w:szCs w:val="20"/>
        </w:rPr>
        <w:t>(</w:t>
      </w:r>
      <w:r w:rsidR="007153CE" w:rsidRPr="0079096C">
        <w:rPr>
          <w:rFonts w:ascii="Lato" w:hAnsi="Lato"/>
          <w:i/>
          <w:sz w:val="20"/>
          <w:szCs w:val="20"/>
        </w:rPr>
        <w:t xml:space="preserve">województwo, </w:t>
      </w:r>
      <w:r w:rsidRPr="0079096C">
        <w:rPr>
          <w:rFonts w:ascii="Lato" w:hAnsi="Lato"/>
          <w:i/>
          <w:sz w:val="20"/>
          <w:szCs w:val="20"/>
        </w:rPr>
        <w:t>miejscowość, kod pocztowy, ulica, numer</w:t>
      </w:r>
      <w:r w:rsidRPr="0079096C">
        <w:rPr>
          <w:rFonts w:ascii="Lato" w:hAnsi="Lato"/>
        </w:rPr>
        <w:t>):...............................</w:t>
      </w:r>
      <w:r w:rsidR="007350F0">
        <w:rPr>
          <w:rFonts w:ascii="Lato" w:hAnsi="Lato"/>
        </w:rPr>
        <w:t>...</w:t>
      </w:r>
      <w:r w:rsidRPr="0079096C">
        <w:rPr>
          <w:rFonts w:ascii="Lato" w:hAnsi="Lato"/>
        </w:rPr>
        <w:t>..</w:t>
      </w:r>
      <w:r w:rsidR="007350F0">
        <w:rPr>
          <w:rFonts w:ascii="Lato" w:hAnsi="Lato"/>
        </w:rPr>
        <w:t>.</w:t>
      </w:r>
      <w:r w:rsidRPr="0079096C">
        <w:rPr>
          <w:rFonts w:ascii="Lato" w:hAnsi="Lato"/>
        </w:rPr>
        <w:t xml:space="preserve">............. </w:t>
      </w:r>
    </w:p>
    <w:p w14:paraId="7FB15EED" w14:textId="28627A52" w:rsidR="00E242B3" w:rsidRPr="0079096C" w:rsidRDefault="00E242B3" w:rsidP="00734CBB">
      <w:pPr>
        <w:spacing w:line="360" w:lineRule="auto"/>
        <w:rPr>
          <w:rFonts w:ascii="Lato" w:hAnsi="Lato"/>
        </w:rPr>
      </w:pPr>
      <w:r w:rsidRPr="0079096C">
        <w:rPr>
          <w:rFonts w:ascii="Lato" w:hAnsi="Lato"/>
        </w:rPr>
        <w:t>REGON:.</w:t>
      </w:r>
      <w:r w:rsidRPr="00EE4B0E">
        <w:rPr>
          <w:rFonts w:ascii="Lato" w:eastAsia="Calibri" w:hAnsi="Lato"/>
          <w:sz w:val="20"/>
          <w:szCs w:val="20"/>
        </w:rPr>
        <w:t xml:space="preserve">.................................... </w:t>
      </w:r>
      <w:r w:rsidRPr="0079096C">
        <w:rPr>
          <w:rFonts w:ascii="Lato" w:hAnsi="Lato"/>
        </w:rPr>
        <w:t>NIP:</w:t>
      </w:r>
      <w:r w:rsidRPr="00EE4B0E">
        <w:rPr>
          <w:rFonts w:ascii="Lato" w:eastAsia="Calibri" w:hAnsi="Lato"/>
          <w:sz w:val="20"/>
          <w:szCs w:val="20"/>
        </w:rPr>
        <w:t xml:space="preserve">.......................................... </w:t>
      </w:r>
      <w:r w:rsidRPr="0079096C">
        <w:rPr>
          <w:rFonts w:ascii="Lato" w:eastAsia="Calibri" w:hAnsi="Lato"/>
        </w:rPr>
        <w:t>KRS</w:t>
      </w:r>
      <w:r w:rsidRPr="00EE4B0E">
        <w:rPr>
          <w:rFonts w:ascii="Lato" w:eastAsia="Calibri" w:hAnsi="Lato"/>
          <w:sz w:val="20"/>
          <w:szCs w:val="20"/>
        </w:rPr>
        <w:t>…………………</w:t>
      </w:r>
      <w:r w:rsidR="007350F0" w:rsidRPr="00EE4B0E">
        <w:rPr>
          <w:rFonts w:ascii="Lato" w:eastAsia="Calibri" w:hAnsi="Lato"/>
          <w:sz w:val="20"/>
          <w:szCs w:val="20"/>
        </w:rPr>
        <w:t>………………</w:t>
      </w:r>
    </w:p>
    <w:p w14:paraId="5293B709" w14:textId="652F9D21" w:rsidR="00E242B3" w:rsidRPr="0079096C" w:rsidRDefault="00E242B3" w:rsidP="00734CBB">
      <w:pPr>
        <w:spacing w:line="360" w:lineRule="auto"/>
        <w:rPr>
          <w:rFonts w:ascii="Lato" w:eastAsia="Calibri" w:hAnsi="Lato"/>
          <w:sz w:val="20"/>
          <w:szCs w:val="20"/>
        </w:rPr>
      </w:pPr>
      <w:r w:rsidRPr="0079096C">
        <w:rPr>
          <w:rFonts w:ascii="Lato" w:eastAsia="Calibri" w:hAnsi="Lato"/>
        </w:rPr>
        <w:t xml:space="preserve">Osoba do kontaktu </w:t>
      </w:r>
      <w:r w:rsidRPr="0079096C">
        <w:rPr>
          <w:rFonts w:ascii="Lato" w:eastAsia="Calibri" w:hAnsi="Lato"/>
          <w:i/>
          <w:sz w:val="20"/>
          <w:szCs w:val="20"/>
        </w:rPr>
        <w:t>(imię, nazwisko)</w:t>
      </w:r>
      <w:r w:rsidR="007266B7" w:rsidRPr="0079096C">
        <w:rPr>
          <w:rFonts w:ascii="Lato" w:eastAsia="Calibri" w:hAnsi="Lato"/>
          <w:sz w:val="20"/>
          <w:szCs w:val="20"/>
        </w:rPr>
        <w:t>……………………</w:t>
      </w:r>
      <w:r w:rsidRPr="0079096C">
        <w:rPr>
          <w:rFonts w:ascii="Lato" w:eastAsia="Calibri" w:hAnsi="Lato"/>
        </w:rPr>
        <w:t xml:space="preserve">Telefon </w:t>
      </w:r>
      <w:r w:rsidRPr="0079096C">
        <w:rPr>
          <w:rFonts w:ascii="Lato" w:eastAsia="Calibri" w:hAnsi="Lato"/>
          <w:sz w:val="20"/>
          <w:szCs w:val="20"/>
        </w:rPr>
        <w:t xml:space="preserve">…………………………………. </w:t>
      </w:r>
      <w:r w:rsidRPr="0079096C">
        <w:rPr>
          <w:rFonts w:ascii="Lato" w:eastAsia="Calibri" w:hAnsi="Lato"/>
        </w:rPr>
        <w:t>e-mail</w:t>
      </w:r>
      <w:r w:rsidR="007266B7" w:rsidRPr="0079096C">
        <w:rPr>
          <w:rFonts w:ascii="Lato" w:eastAsia="Calibri" w:hAnsi="Lato"/>
          <w:sz w:val="20"/>
          <w:szCs w:val="20"/>
        </w:rPr>
        <w:t>……………</w:t>
      </w:r>
    </w:p>
    <w:p w14:paraId="07E1C7BD" w14:textId="5E3BC62E" w:rsidR="00A21904" w:rsidRPr="0079096C" w:rsidRDefault="00D170F7" w:rsidP="00734CBB">
      <w:pPr>
        <w:pStyle w:val="StandardowyStandardowy-1"/>
        <w:tabs>
          <w:tab w:val="left" w:pos="0"/>
          <w:tab w:val="left" w:pos="720"/>
        </w:tabs>
        <w:rPr>
          <w:rFonts w:ascii="Lato" w:hAnsi="Lato"/>
          <w:szCs w:val="24"/>
        </w:rPr>
      </w:pPr>
      <w:r w:rsidRPr="0079096C">
        <w:rPr>
          <w:rFonts w:ascii="Lato" w:hAnsi="Lato"/>
          <w:szCs w:val="24"/>
        </w:rPr>
        <w:t xml:space="preserve">po zapoznaniu się ze Specyfikacją </w:t>
      </w:r>
      <w:r w:rsidR="00B958E7" w:rsidRPr="0079096C">
        <w:rPr>
          <w:rFonts w:ascii="Lato" w:hAnsi="Lato"/>
          <w:szCs w:val="24"/>
        </w:rPr>
        <w:t xml:space="preserve">Warunków Zamówienia </w:t>
      </w:r>
      <w:r w:rsidR="000824AA" w:rsidRPr="000824AA">
        <w:rPr>
          <w:rFonts w:ascii="Lato" w:hAnsi="Lato"/>
          <w:szCs w:val="24"/>
        </w:rPr>
        <w:t>oferuję:</w:t>
      </w:r>
    </w:p>
    <w:p w14:paraId="7BB84D9C" w14:textId="77777777" w:rsidR="00E35437" w:rsidRPr="0079096C" w:rsidRDefault="00E35437" w:rsidP="00843699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Lato" w:hAnsi="Lato"/>
          <w:b/>
        </w:rPr>
      </w:pPr>
      <w:r w:rsidRPr="0079096C">
        <w:rPr>
          <w:rFonts w:ascii="Lato" w:hAnsi="Lato"/>
          <w:b/>
        </w:rPr>
        <w:t>Cena oferty</w:t>
      </w:r>
    </w:p>
    <w:p w14:paraId="68866376" w14:textId="16E1AB6F" w:rsidR="007610B3" w:rsidRPr="0079096C" w:rsidRDefault="007610B3" w:rsidP="00734CBB">
      <w:pPr>
        <w:spacing w:line="360" w:lineRule="auto"/>
        <w:rPr>
          <w:rFonts w:ascii="Lato" w:hAnsi="Lato"/>
          <w:bCs/>
          <w:i/>
        </w:rPr>
      </w:pPr>
      <w:r w:rsidRPr="0079096C">
        <w:rPr>
          <w:rFonts w:ascii="Lato" w:hAnsi="Lato"/>
        </w:rPr>
        <w:t xml:space="preserve">Wykonanie przedmiotu zamówienia w zakresie objętym </w:t>
      </w:r>
      <w:r w:rsidR="0079096C">
        <w:rPr>
          <w:rFonts w:ascii="Lato" w:hAnsi="Lato"/>
        </w:rPr>
        <w:t>S</w:t>
      </w:r>
      <w:r w:rsidRPr="0079096C">
        <w:rPr>
          <w:rFonts w:ascii="Lato" w:hAnsi="Lato"/>
        </w:rPr>
        <w:t xml:space="preserve">pecyfikacją </w:t>
      </w:r>
      <w:r w:rsidR="0079096C">
        <w:rPr>
          <w:rFonts w:ascii="Lato" w:hAnsi="Lato"/>
        </w:rPr>
        <w:t>W</w:t>
      </w:r>
      <w:r w:rsidRPr="0079096C">
        <w:rPr>
          <w:rFonts w:ascii="Lato" w:hAnsi="Lato"/>
        </w:rPr>
        <w:t xml:space="preserve">arunków </w:t>
      </w:r>
      <w:r w:rsidR="0079096C">
        <w:rPr>
          <w:rFonts w:ascii="Lato" w:hAnsi="Lato"/>
        </w:rPr>
        <w:t>Z</w:t>
      </w:r>
      <w:r w:rsidRPr="0079096C">
        <w:rPr>
          <w:rFonts w:ascii="Lato" w:hAnsi="Lato"/>
        </w:rPr>
        <w:t xml:space="preserve">amówienia </w:t>
      </w:r>
      <w:r w:rsidRPr="0079096C">
        <w:rPr>
          <w:rFonts w:ascii="Lato" w:hAnsi="Lato"/>
          <w:bCs/>
        </w:rPr>
        <w:t xml:space="preserve">za </w:t>
      </w:r>
      <w:r w:rsidRPr="0079096C">
        <w:rPr>
          <w:rFonts w:ascii="Lato" w:hAnsi="Lato"/>
          <w:b/>
          <w:bCs/>
        </w:rPr>
        <w:t xml:space="preserve">całkowitą </w:t>
      </w:r>
      <w:r w:rsidR="00220A47" w:rsidRPr="0079096C">
        <w:rPr>
          <w:rFonts w:ascii="Lato" w:hAnsi="Lato"/>
          <w:b/>
          <w:bCs/>
        </w:rPr>
        <w:t>cenę</w:t>
      </w:r>
      <w:r w:rsidRPr="0079096C">
        <w:rPr>
          <w:rFonts w:ascii="Lato" w:hAnsi="Lato"/>
          <w:b/>
          <w:bCs/>
        </w:rPr>
        <w:t xml:space="preserve"> brutto (netto + obowiązujący podatek VAT)</w:t>
      </w:r>
      <w:r w:rsidR="00E35437" w:rsidRPr="0079096C">
        <w:rPr>
          <w:rFonts w:ascii="Lato" w:hAnsi="Lato"/>
          <w:b/>
          <w:bCs/>
        </w:rPr>
        <w:t xml:space="preserve"> </w:t>
      </w:r>
      <w:r w:rsidRPr="0079096C">
        <w:rPr>
          <w:rFonts w:ascii="Lato" w:hAnsi="Lato"/>
          <w:b/>
        </w:rPr>
        <w:t>(liczbowo) ........................</w:t>
      </w:r>
      <w:r w:rsidR="00F573C1" w:rsidRPr="0079096C">
        <w:rPr>
          <w:rFonts w:ascii="Lato" w:hAnsi="Lato"/>
          <w:b/>
        </w:rPr>
        <w:t>..........................................</w:t>
      </w:r>
      <w:r w:rsidR="00E242B3" w:rsidRPr="0079096C">
        <w:rPr>
          <w:rFonts w:ascii="Lato" w:hAnsi="Lato"/>
          <w:b/>
        </w:rPr>
        <w:t>...</w:t>
      </w:r>
      <w:r w:rsidR="00F573C1" w:rsidRPr="0079096C">
        <w:rPr>
          <w:rFonts w:ascii="Lato" w:hAnsi="Lato"/>
          <w:b/>
        </w:rPr>
        <w:t>....................................</w:t>
      </w:r>
      <w:r w:rsidR="00967B8B" w:rsidRPr="0079096C">
        <w:rPr>
          <w:rFonts w:ascii="Lato" w:hAnsi="Lato"/>
          <w:b/>
        </w:rPr>
        <w:t>....................</w:t>
      </w:r>
      <w:r w:rsidR="00F573C1" w:rsidRPr="0079096C">
        <w:rPr>
          <w:rFonts w:ascii="Lato" w:hAnsi="Lato"/>
          <w:b/>
        </w:rPr>
        <w:t>...</w:t>
      </w:r>
      <w:r w:rsidRPr="0079096C">
        <w:rPr>
          <w:rFonts w:ascii="Lato" w:hAnsi="Lato"/>
          <w:b/>
        </w:rPr>
        <w:t xml:space="preserve"> zł  </w:t>
      </w:r>
    </w:p>
    <w:p w14:paraId="06A2A792" w14:textId="77777777" w:rsidR="007610B3" w:rsidRPr="0079096C" w:rsidRDefault="007610B3" w:rsidP="00734CBB">
      <w:pPr>
        <w:spacing w:line="360" w:lineRule="auto"/>
        <w:jc w:val="both"/>
        <w:rPr>
          <w:rFonts w:ascii="Lato" w:hAnsi="Lato"/>
        </w:rPr>
      </w:pPr>
      <w:r w:rsidRPr="0079096C">
        <w:rPr>
          <w:rFonts w:ascii="Lato" w:hAnsi="Lato"/>
        </w:rPr>
        <w:t>(słownie</w:t>
      </w:r>
      <w:r w:rsidR="00CD5A1D" w:rsidRPr="0079096C">
        <w:rPr>
          <w:rFonts w:ascii="Lato" w:hAnsi="Lato"/>
        </w:rPr>
        <w:t xml:space="preserve"> złotych</w:t>
      </w:r>
      <w:r w:rsidR="007B0490" w:rsidRPr="0079096C">
        <w:rPr>
          <w:rFonts w:ascii="Lato" w:hAnsi="Lato"/>
        </w:rPr>
        <w:t>**</w:t>
      </w:r>
      <w:r w:rsidRPr="0079096C">
        <w:rPr>
          <w:rFonts w:ascii="Lato" w:hAnsi="Lato"/>
        </w:rPr>
        <w:t>:..........................................................................................</w:t>
      </w:r>
      <w:r w:rsidR="00967B8B" w:rsidRPr="0079096C">
        <w:rPr>
          <w:rFonts w:ascii="Lato" w:hAnsi="Lato"/>
        </w:rPr>
        <w:t>...............</w:t>
      </w:r>
      <w:r w:rsidRPr="0079096C">
        <w:rPr>
          <w:rFonts w:ascii="Lato" w:hAnsi="Lato"/>
        </w:rPr>
        <w:t>.....</w:t>
      </w:r>
      <w:r w:rsidR="007153CE" w:rsidRPr="0079096C">
        <w:rPr>
          <w:rFonts w:ascii="Lato" w:hAnsi="Lato"/>
        </w:rPr>
        <w:t>brutto</w:t>
      </w:r>
      <w:r w:rsidRPr="0079096C">
        <w:rPr>
          <w:rFonts w:ascii="Lato" w:hAnsi="Lato"/>
        </w:rPr>
        <w:t>)</w:t>
      </w:r>
    </w:p>
    <w:p w14:paraId="29034FA0" w14:textId="77777777" w:rsidR="007610B3" w:rsidRPr="0079096C" w:rsidRDefault="00506F1D" w:rsidP="00734CBB">
      <w:pPr>
        <w:spacing w:line="360" w:lineRule="auto"/>
        <w:jc w:val="both"/>
        <w:rPr>
          <w:rFonts w:ascii="Lato" w:hAnsi="Lato"/>
        </w:rPr>
      </w:pPr>
      <w:r w:rsidRPr="0079096C">
        <w:rPr>
          <w:rFonts w:ascii="Lato" w:hAnsi="Lato"/>
        </w:rPr>
        <w:t xml:space="preserve">cena </w:t>
      </w:r>
      <w:r w:rsidR="007610B3" w:rsidRPr="0079096C">
        <w:rPr>
          <w:rFonts w:ascii="Lato" w:hAnsi="Lato"/>
        </w:rPr>
        <w:t>netto</w:t>
      </w:r>
      <w:r w:rsidR="007B0490" w:rsidRPr="0079096C">
        <w:rPr>
          <w:rFonts w:ascii="Lato" w:hAnsi="Lato"/>
        </w:rPr>
        <w:t>**</w:t>
      </w:r>
      <w:r w:rsidR="007610B3" w:rsidRPr="0079096C">
        <w:rPr>
          <w:rFonts w:ascii="Lato" w:hAnsi="Lato"/>
        </w:rPr>
        <w:t xml:space="preserve"> </w:t>
      </w:r>
      <w:r w:rsidR="00D45768" w:rsidRPr="0079096C">
        <w:rPr>
          <w:rFonts w:ascii="Lato" w:hAnsi="Lato"/>
        </w:rPr>
        <w:t>(liczbowo)</w:t>
      </w:r>
      <w:r w:rsidR="007610B3" w:rsidRPr="0079096C">
        <w:rPr>
          <w:rFonts w:ascii="Lato" w:hAnsi="Lato"/>
        </w:rPr>
        <w:t xml:space="preserve"> ……….....................................</w:t>
      </w:r>
      <w:r w:rsidR="00E242B3" w:rsidRPr="0079096C">
        <w:rPr>
          <w:rFonts w:ascii="Lato" w:hAnsi="Lato"/>
        </w:rPr>
        <w:t>.......................................</w:t>
      </w:r>
      <w:r w:rsidR="00E35437" w:rsidRPr="0079096C">
        <w:rPr>
          <w:rFonts w:ascii="Lato" w:hAnsi="Lato"/>
        </w:rPr>
        <w:t>..................</w:t>
      </w:r>
      <w:r w:rsidR="007610B3" w:rsidRPr="0079096C">
        <w:rPr>
          <w:rFonts w:ascii="Lato" w:hAnsi="Lato"/>
        </w:rPr>
        <w:t xml:space="preserve">zł </w:t>
      </w:r>
    </w:p>
    <w:p w14:paraId="634F2F97" w14:textId="1FFCA29E" w:rsidR="00AF18C2" w:rsidRPr="007350F0" w:rsidRDefault="007610B3" w:rsidP="00734CBB">
      <w:pPr>
        <w:spacing w:line="360" w:lineRule="auto"/>
        <w:jc w:val="both"/>
        <w:rPr>
          <w:rFonts w:ascii="Lato" w:hAnsi="Lato"/>
        </w:rPr>
      </w:pPr>
      <w:r w:rsidRPr="0079096C">
        <w:rPr>
          <w:rFonts w:ascii="Lato" w:hAnsi="Lato"/>
        </w:rPr>
        <w:t xml:space="preserve">należny podatek VAT w wysokości </w:t>
      </w:r>
      <w:r w:rsidR="000824AA" w:rsidRPr="000824AA">
        <w:rPr>
          <w:rFonts w:ascii="Lato" w:hAnsi="Lato"/>
        </w:rPr>
        <w:t>23%* i/lub 8%*</w:t>
      </w:r>
      <w:r w:rsidR="00A21904" w:rsidRPr="0079096C">
        <w:rPr>
          <w:rFonts w:ascii="Lato" w:hAnsi="Lato"/>
        </w:rPr>
        <w:t>, tj. (liczbowo) …............</w:t>
      </w:r>
      <w:r w:rsidRPr="0079096C">
        <w:rPr>
          <w:rFonts w:ascii="Lato" w:hAnsi="Lato"/>
        </w:rPr>
        <w:t>........</w:t>
      </w:r>
      <w:r w:rsidR="00B55AF4" w:rsidRPr="0079096C">
        <w:rPr>
          <w:rFonts w:ascii="Lato" w:hAnsi="Lato"/>
        </w:rPr>
        <w:t>...</w:t>
      </w:r>
      <w:r w:rsidRPr="0079096C">
        <w:rPr>
          <w:rFonts w:ascii="Lato" w:hAnsi="Lato"/>
        </w:rPr>
        <w:t>..</w:t>
      </w:r>
      <w:r w:rsidR="00E242B3" w:rsidRPr="0079096C">
        <w:rPr>
          <w:rFonts w:ascii="Lato" w:hAnsi="Lato"/>
        </w:rPr>
        <w:t>.....</w:t>
      </w:r>
      <w:r w:rsidRPr="0079096C">
        <w:rPr>
          <w:rFonts w:ascii="Lato" w:hAnsi="Lato"/>
        </w:rPr>
        <w:t>..zł</w:t>
      </w:r>
    </w:p>
    <w:p w14:paraId="03E4CE03" w14:textId="39F74FB4" w:rsidR="00B55AF4" w:rsidRPr="00B3620A" w:rsidRDefault="00E112A0" w:rsidP="00734CBB">
      <w:pPr>
        <w:spacing w:line="360" w:lineRule="auto"/>
        <w:jc w:val="both"/>
        <w:rPr>
          <w:rFonts w:ascii="Lato" w:hAnsi="Lato"/>
        </w:rPr>
      </w:pPr>
      <w:r w:rsidRPr="00B3620A">
        <w:rPr>
          <w:rFonts w:ascii="Lato" w:hAnsi="Lato"/>
        </w:rPr>
        <w:t>Oferowana c</w:t>
      </w:r>
      <w:r w:rsidR="00F573C1" w:rsidRPr="00B3620A">
        <w:rPr>
          <w:rFonts w:ascii="Lato" w:hAnsi="Lato"/>
        </w:rPr>
        <w:t xml:space="preserve">ena </w:t>
      </w:r>
      <w:r w:rsidRPr="00B3620A">
        <w:rPr>
          <w:rFonts w:ascii="Lato" w:hAnsi="Lato"/>
        </w:rPr>
        <w:t>uwzględnia</w:t>
      </w:r>
      <w:r w:rsidR="00E35437" w:rsidRPr="00B3620A">
        <w:rPr>
          <w:rFonts w:ascii="Lato" w:hAnsi="Lato"/>
        </w:rPr>
        <w:t xml:space="preserve"> wszelkie koszty </w:t>
      </w:r>
      <w:r w:rsidR="00F573C1" w:rsidRPr="00B3620A">
        <w:rPr>
          <w:rFonts w:ascii="Lato" w:hAnsi="Lato"/>
        </w:rPr>
        <w:t>konieczne do poniesienia celem terminowej i prawidłowej realizacji przedmiotu zamówienia.</w:t>
      </w:r>
    </w:p>
    <w:p w14:paraId="1184EA50" w14:textId="72602626" w:rsidR="00B2683D" w:rsidRPr="00B3620A" w:rsidRDefault="00B958E7" w:rsidP="00734CBB">
      <w:pPr>
        <w:spacing w:line="360" w:lineRule="auto"/>
        <w:jc w:val="both"/>
        <w:rPr>
          <w:rFonts w:ascii="Lato" w:hAnsi="Lato"/>
        </w:rPr>
      </w:pPr>
      <w:r w:rsidRPr="00B3620A">
        <w:rPr>
          <w:rFonts w:ascii="Lato" w:hAnsi="Lato"/>
        </w:rPr>
        <w:t>Oferowana cena</w:t>
      </w:r>
      <w:r w:rsidR="00B96F37" w:rsidRPr="00B3620A">
        <w:rPr>
          <w:rFonts w:ascii="Lato" w:hAnsi="Lato"/>
        </w:rPr>
        <w:t xml:space="preserve"> jest ceną ryczałtową</w:t>
      </w:r>
      <w:r w:rsidR="00055672" w:rsidRPr="00B3620A">
        <w:rPr>
          <w:rFonts w:ascii="Lato" w:hAnsi="Lato"/>
        </w:rPr>
        <w:t>. U</w:t>
      </w:r>
      <w:r w:rsidRPr="00B3620A">
        <w:rPr>
          <w:rFonts w:ascii="Lato" w:hAnsi="Lato"/>
        </w:rPr>
        <w:t xml:space="preserve">względnia </w:t>
      </w:r>
      <w:r w:rsidR="00055672" w:rsidRPr="00B3620A">
        <w:rPr>
          <w:rFonts w:ascii="Lato" w:hAnsi="Lato"/>
        </w:rPr>
        <w:t xml:space="preserve">ona </w:t>
      </w:r>
      <w:r w:rsidRPr="00B3620A">
        <w:rPr>
          <w:rFonts w:ascii="Lato" w:hAnsi="Lato"/>
        </w:rPr>
        <w:t>wszystkie koszty - wszystkie elementy niezbędne do pełnego zrealizowania zamówienia - zgodnie z zapisami SWZ.</w:t>
      </w:r>
      <w:r w:rsidR="00C25DE2" w:rsidRPr="00B3620A">
        <w:rPr>
          <w:rFonts w:ascii="Lato" w:hAnsi="Lato"/>
        </w:rPr>
        <w:t xml:space="preserve"> </w:t>
      </w:r>
      <w:r w:rsidR="00625E4F" w:rsidRPr="00B3620A">
        <w:rPr>
          <w:rFonts w:ascii="Lato" w:hAnsi="Lato"/>
        </w:rPr>
        <w:t>Ż</w:t>
      </w:r>
      <w:r w:rsidRPr="00B3620A">
        <w:rPr>
          <w:rFonts w:ascii="Lato" w:hAnsi="Lato"/>
        </w:rPr>
        <w:t>adne niedoszacowanie, pominięcie, brak rozpoznania przedmiotu zamówienia nie będzie podstawą do żądania zmiany ceny umowy określonej w ofercie.</w:t>
      </w:r>
    </w:p>
    <w:p w14:paraId="78B15931" w14:textId="0A1A722E" w:rsidR="00CB07E9" w:rsidRPr="00CB07E9" w:rsidRDefault="007153CE" w:rsidP="00CB07E9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Lato" w:hAnsi="Lato"/>
        </w:rPr>
      </w:pPr>
      <w:r w:rsidRPr="0014507D">
        <w:rPr>
          <w:rFonts w:ascii="Lato" w:hAnsi="Lato"/>
        </w:rPr>
        <w:t>Cenę ryczałtową skalkulowano, w oparciu o poniższą tabelę elementów robót:</w:t>
      </w:r>
    </w:p>
    <w:tbl>
      <w:tblPr>
        <w:tblW w:w="864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5080"/>
        <w:gridCol w:w="1285"/>
        <w:gridCol w:w="1417"/>
      </w:tblGrid>
      <w:tr w:rsidR="007E07E1" w:rsidRPr="007E07E1" w14:paraId="7FA1CF8E" w14:textId="77777777" w:rsidTr="00843699">
        <w:trPr>
          <w:trHeight w:val="31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A7D7" w14:textId="77777777" w:rsidR="007E07E1" w:rsidRPr="004930D1" w:rsidRDefault="007E07E1" w:rsidP="00B2683D">
            <w:pPr>
              <w:jc w:val="center"/>
              <w:rPr>
                <w:rFonts w:ascii="Lato" w:hAnsi="Lato" w:cs="Calibri"/>
                <w:b/>
                <w:bCs/>
                <w:color w:val="000000"/>
              </w:rPr>
            </w:pPr>
            <w:r w:rsidRPr="004930D1">
              <w:rPr>
                <w:rFonts w:ascii="Lato" w:hAnsi="Lato" w:cs="Calibri"/>
                <w:b/>
                <w:bCs/>
                <w:color w:val="000000"/>
              </w:rPr>
              <w:t>l.p.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EAEA" w14:textId="77777777" w:rsidR="007E07E1" w:rsidRPr="004930D1" w:rsidRDefault="007E07E1" w:rsidP="00B2683D">
            <w:pPr>
              <w:jc w:val="center"/>
              <w:rPr>
                <w:rFonts w:ascii="Lato" w:hAnsi="Lato" w:cs="Calibri"/>
                <w:b/>
                <w:bCs/>
                <w:color w:val="000000"/>
              </w:rPr>
            </w:pPr>
            <w:r w:rsidRPr="004930D1">
              <w:rPr>
                <w:rFonts w:ascii="Lato" w:hAnsi="Lato" w:cs="Calibri"/>
                <w:b/>
                <w:bCs/>
                <w:color w:val="000000"/>
              </w:rPr>
              <w:t>TABELA CENY RYCZAŁTOWEJ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E25C" w14:textId="77777777" w:rsidR="007E07E1" w:rsidRPr="004930D1" w:rsidRDefault="007E07E1" w:rsidP="00B2683D">
            <w:pPr>
              <w:jc w:val="center"/>
              <w:rPr>
                <w:rFonts w:ascii="Lato" w:hAnsi="Lato" w:cs="Calibri"/>
                <w:b/>
                <w:bCs/>
                <w:color w:val="000000"/>
              </w:rPr>
            </w:pPr>
            <w:r w:rsidRPr="004930D1">
              <w:rPr>
                <w:rFonts w:ascii="Lato" w:hAnsi="Lato" w:cs="Calibri"/>
                <w:b/>
                <w:bCs/>
                <w:color w:val="000000"/>
              </w:rPr>
              <w:t>wartość netto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A49C" w14:textId="77777777" w:rsidR="007E07E1" w:rsidRPr="004930D1" w:rsidRDefault="007E07E1" w:rsidP="00B2683D">
            <w:pPr>
              <w:jc w:val="center"/>
              <w:rPr>
                <w:rFonts w:ascii="Lato" w:hAnsi="Lato" w:cs="Calibri"/>
                <w:b/>
                <w:bCs/>
                <w:color w:val="000000"/>
              </w:rPr>
            </w:pPr>
            <w:r w:rsidRPr="004930D1">
              <w:rPr>
                <w:rFonts w:ascii="Lato" w:hAnsi="Lato" w:cs="Calibri"/>
                <w:b/>
                <w:bCs/>
                <w:color w:val="000000"/>
              </w:rPr>
              <w:t>wartość brutto</w:t>
            </w:r>
          </w:p>
        </w:tc>
      </w:tr>
      <w:tr w:rsidR="007E07E1" w:rsidRPr="007E07E1" w14:paraId="5DB86ADC" w14:textId="77777777" w:rsidTr="00843699">
        <w:trPr>
          <w:trHeight w:val="3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8773" w14:textId="77777777" w:rsidR="007E07E1" w:rsidRPr="004930D1" w:rsidRDefault="007E07E1" w:rsidP="00B2683D">
            <w:pPr>
              <w:jc w:val="center"/>
              <w:rPr>
                <w:rFonts w:ascii="Lato" w:hAnsi="Lato" w:cs="Calibri"/>
                <w:color w:val="000000"/>
              </w:rPr>
            </w:pPr>
            <w:r w:rsidRPr="004930D1">
              <w:rPr>
                <w:rFonts w:ascii="Lato" w:hAnsi="Lato" w:cs="Calibri"/>
                <w:color w:val="000000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A3B9" w14:textId="398D1D6D" w:rsidR="004930D1" w:rsidRPr="004930D1" w:rsidRDefault="004930D1" w:rsidP="00B2683D">
            <w:pPr>
              <w:jc w:val="center"/>
              <w:rPr>
                <w:rFonts w:ascii="Lato" w:hAnsi="Lato" w:cs="Calibri"/>
                <w:color w:val="000000"/>
              </w:rPr>
            </w:pPr>
            <w:r w:rsidRPr="004930D1">
              <w:rPr>
                <w:rFonts w:ascii="Lato" w:hAnsi="Lato" w:cs="Calibri"/>
                <w:color w:val="000000"/>
              </w:rPr>
              <w:t>ROBOTY ROZBIÓRKOWE BUD. NR 5</w:t>
            </w:r>
          </w:p>
          <w:p w14:paraId="2BED3333" w14:textId="1B8EFE4D" w:rsidR="007E07E1" w:rsidRPr="004930D1" w:rsidRDefault="007E07E1" w:rsidP="00B2683D">
            <w:pPr>
              <w:jc w:val="center"/>
              <w:rPr>
                <w:rFonts w:ascii="Lato" w:hAnsi="Lato" w:cs="Calibri"/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FF13" w14:textId="77777777" w:rsidR="007E07E1" w:rsidRPr="004930D1" w:rsidRDefault="007E07E1" w:rsidP="00B2683D">
            <w:pPr>
              <w:jc w:val="center"/>
              <w:rPr>
                <w:rFonts w:ascii="Lato" w:hAnsi="Lato" w:cs="Calibri"/>
                <w:color w:val="000000"/>
              </w:rPr>
            </w:pPr>
            <w:r w:rsidRPr="004930D1">
              <w:rPr>
                <w:rFonts w:ascii="Lato" w:hAnsi="Lato" w:cs="Calibri"/>
                <w:color w:val="000000"/>
              </w:rPr>
              <w:t>0,00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43B0" w14:textId="77777777" w:rsidR="007E07E1" w:rsidRPr="004930D1" w:rsidRDefault="007E07E1" w:rsidP="00B2683D">
            <w:pPr>
              <w:jc w:val="center"/>
              <w:rPr>
                <w:rFonts w:ascii="Lato" w:hAnsi="Lato" w:cs="Calibri"/>
                <w:color w:val="000000"/>
              </w:rPr>
            </w:pPr>
            <w:r w:rsidRPr="004930D1">
              <w:rPr>
                <w:rFonts w:ascii="Lato" w:hAnsi="Lato" w:cs="Calibri"/>
                <w:color w:val="000000"/>
              </w:rPr>
              <w:t>0,00 zł</w:t>
            </w:r>
          </w:p>
        </w:tc>
      </w:tr>
      <w:tr w:rsidR="007E07E1" w:rsidRPr="007E07E1" w14:paraId="3ACFC13B" w14:textId="77777777" w:rsidTr="00843699">
        <w:trPr>
          <w:trHeight w:val="3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B501" w14:textId="77777777" w:rsidR="007E07E1" w:rsidRPr="004930D1" w:rsidRDefault="007E07E1" w:rsidP="00B2683D">
            <w:pPr>
              <w:jc w:val="center"/>
              <w:rPr>
                <w:rFonts w:ascii="Lato" w:hAnsi="Lato" w:cs="Calibri"/>
                <w:color w:val="000000"/>
              </w:rPr>
            </w:pPr>
            <w:r w:rsidRPr="004930D1">
              <w:rPr>
                <w:rFonts w:ascii="Lato" w:hAnsi="Lato" w:cs="Calibri"/>
                <w:color w:val="000000"/>
              </w:rPr>
              <w:lastRenderedPageBreak/>
              <w:t>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2B7C" w14:textId="75AEC1CD" w:rsidR="004930D1" w:rsidRPr="004930D1" w:rsidRDefault="004930D1" w:rsidP="00B2683D">
            <w:pPr>
              <w:jc w:val="center"/>
              <w:rPr>
                <w:rFonts w:ascii="Lato" w:hAnsi="Lato" w:cs="Calibri"/>
                <w:color w:val="000000"/>
              </w:rPr>
            </w:pPr>
            <w:r w:rsidRPr="004930D1">
              <w:rPr>
                <w:rFonts w:ascii="Lato" w:hAnsi="Lato" w:cs="Calibri"/>
                <w:color w:val="000000"/>
              </w:rPr>
              <w:t>ZAGOSPODAROWANIE TERENU</w:t>
            </w:r>
          </w:p>
          <w:p w14:paraId="16C6C6FA" w14:textId="4AE0EF64" w:rsidR="007E07E1" w:rsidRPr="004930D1" w:rsidRDefault="004930D1" w:rsidP="00B2683D">
            <w:pPr>
              <w:jc w:val="center"/>
              <w:rPr>
                <w:rFonts w:ascii="Lato" w:hAnsi="Lato" w:cs="Calibri"/>
                <w:color w:val="000000"/>
              </w:rPr>
            </w:pPr>
            <w:r w:rsidRPr="004930D1">
              <w:rPr>
                <w:rFonts w:ascii="Lato" w:hAnsi="Lato" w:cs="Calibri"/>
                <w:color w:val="000000"/>
              </w:rPr>
              <w:t>PLACU PARKINGOWEGO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0F9A" w14:textId="77777777" w:rsidR="007E07E1" w:rsidRPr="004930D1" w:rsidRDefault="007E07E1" w:rsidP="00B2683D">
            <w:pPr>
              <w:jc w:val="center"/>
              <w:rPr>
                <w:rFonts w:ascii="Lato" w:hAnsi="Lato" w:cs="Calibri"/>
                <w:color w:val="000000"/>
              </w:rPr>
            </w:pPr>
            <w:r w:rsidRPr="004930D1">
              <w:rPr>
                <w:rFonts w:ascii="Lato" w:hAnsi="Lato" w:cs="Calibri"/>
                <w:color w:val="000000"/>
              </w:rPr>
              <w:t>0,00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7C48" w14:textId="77777777" w:rsidR="007E07E1" w:rsidRPr="004930D1" w:rsidRDefault="007E07E1" w:rsidP="00B2683D">
            <w:pPr>
              <w:jc w:val="center"/>
              <w:rPr>
                <w:rFonts w:ascii="Lato" w:hAnsi="Lato" w:cs="Calibri"/>
                <w:color w:val="000000"/>
              </w:rPr>
            </w:pPr>
            <w:r w:rsidRPr="004930D1">
              <w:rPr>
                <w:rFonts w:ascii="Lato" w:hAnsi="Lato" w:cs="Calibri"/>
                <w:color w:val="000000"/>
              </w:rPr>
              <w:t>0,00 zł</w:t>
            </w:r>
          </w:p>
        </w:tc>
      </w:tr>
      <w:tr w:rsidR="007E07E1" w:rsidRPr="007E07E1" w14:paraId="6324FAEB" w14:textId="77777777" w:rsidTr="00843699">
        <w:trPr>
          <w:trHeight w:val="3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C12C" w14:textId="4C4DC231" w:rsidR="007E07E1" w:rsidRPr="004930D1" w:rsidRDefault="007E07E1" w:rsidP="00B2683D">
            <w:pPr>
              <w:jc w:val="center"/>
              <w:rPr>
                <w:rFonts w:ascii="Lato" w:hAnsi="Lato" w:cs="Calibri"/>
                <w:color w:val="000000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999E" w14:textId="77777777" w:rsidR="007E07E1" w:rsidRPr="004930D1" w:rsidRDefault="007E07E1" w:rsidP="00B2683D">
            <w:pPr>
              <w:jc w:val="center"/>
              <w:rPr>
                <w:rFonts w:ascii="Lato" w:hAnsi="Lato" w:cs="Calibri"/>
                <w:b/>
                <w:bCs/>
                <w:color w:val="000000"/>
              </w:rPr>
            </w:pPr>
            <w:r w:rsidRPr="004930D1">
              <w:rPr>
                <w:rFonts w:ascii="Lato" w:hAnsi="Lato" w:cs="Calibri"/>
                <w:b/>
                <w:bCs/>
                <w:color w:val="000000"/>
              </w:rPr>
              <w:t>WARTOŚĆ RAZEM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F3B4" w14:textId="77777777" w:rsidR="007E07E1" w:rsidRPr="004930D1" w:rsidRDefault="007E07E1" w:rsidP="00B2683D">
            <w:pPr>
              <w:jc w:val="center"/>
              <w:rPr>
                <w:rFonts w:ascii="Lato" w:hAnsi="Lato" w:cs="Calibri"/>
                <w:b/>
                <w:bCs/>
                <w:color w:val="000000"/>
              </w:rPr>
            </w:pPr>
            <w:r w:rsidRPr="004930D1">
              <w:rPr>
                <w:rFonts w:ascii="Lato" w:hAnsi="Lato" w:cs="Calibri"/>
                <w:b/>
                <w:bCs/>
                <w:color w:val="000000"/>
              </w:rPr>
              <w:t>0,00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07CB" w14:textId="77777777" w:rsidR="007E07E1" w:rsidRPr="004930D1" w:rsidRDefault="007E07E1" w:rsidP="00B2683D">
            <w:pPr>
              <w:jc w:val="center"/>
              <w:rPr>
                <w:rFonts w:ascii="Lato" w:hAnsi="Lato" w:cs="Calibri"/>
                <w:b/>
                <w:bCs/>
                <w:color w:val="000000"/>
              </w:rPr>
            </w:pPr>
            <w:r w:rsidRPr="004930D1">
              <w:rPr>
                <w:rFonts w:ascii="Lato" w:hAnsi="Lato" w:cs="Calibri"/>
                <w:b/>
                <w:bCs/>
                <w:color w:val="000000"/>
              </w:rPr>
              <w:t>0,00 zł</w:t>
            </w:r>
          </w:p>
        </w:tc>
      </w:tr>
    </w:tbl>
    <w:p w14:paraId="2B742A6C" w14:textId="1809C5E1" w:rsidR="000824AA" w:rsidRDefault="000824AA" w:rsidP="00843699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Lato" w:hAnsi="Lato"/>
        </w:rPr>
      </w:pPr>
      <w:r w:rsidRPr="0075215F">
        <w:rPr>
          <w:rFonts w:ascii="Lato" w:hAnsi="Lato"/>
        </w:rPr>
        <w:t>W ramach warunków udziału w postępowaniu:</w:t>
      </w:r>
    </w:p>
    <w:p w14:paraId="228C28E9" w14:textId="48E9F034" w:rsidR="000824AA" w:rsidRPr="005C3EBA" w:rsidRDefault="000824AA" w:rsidP="00734CBB">
      <w:pPr>
        <w:pStyle w:val="StandardowyStandardowy-1"/>
        <w:overflowPunct w:val="0"/>
        <w:autoSpaceDE w:val="0"/>
        <w:autoSpaceDN w:val="0"/>
        <w:adjustRightInd w:val="0"/>
        <w:rPr>
          <w:rFonts w:ascii="Lato" w:hAnsi="Lato"/>
          <w:szCs w:val="24"/>
        </w:rPr>
      </w:pPr>
      <w:r w:rsidRPr="0075215F">
        <w:rPr>
          <w:rFonts w:ascii="Lato" w:hAnsi="Lato"/>
          <w:szCs w:val="24"/>
        </w:rPr>
        <w:t>Oświadczam, że posiada</w:t>
      </w:r>
      <w:r>
        <w:rPr>
          <w:rFonts w:ascii="Lato" w:hAnsi="Lato"/>
          <w:szCs w:val="24"/>
        </w:rPr>
        <w:t>m</w:t>
      </w:r>
      <w:r w:rsidRPr="0075215F">
        <w:rPr>
          <w:rFonts w:ascii="Lato" w:hAnsi="Lato"/>
          <w:szCs w:val="24"/>
        </w:rPr>
        <w:t xml:space="preserve"> aktualne i opłacone ubezpieczenie od odpowiedzialności cywilnej w zakresie prowadzonej działalności związanej z przedmiotem zamówienia na sumę ubezpieczeniową nie mniejszą niż </w:t>
      </w:r>
      <w:r w:rsidR="004930D1">
        <w:rPr>
          <w:rFonts w:ascii="Lato" w:hAnsi="Lato"/>
          <w:szCs w:val="24"/>
        </w:rPr>
        <w:t>5</w:t>
      </w:r>
      <w:r w:rsidRPr="0075215F">
        <w:rPr>
          <w:rFonts w:ascii="Lato" w:hAnsi="Lato"/>
          <w:szCs w:val="24"/>
        </w:rPr>
        <w:t>00 000,00 złotych.</w:t>
      </w:r>
    </w:p>
    <w:p w14:paraId="229A90D6" w14:textId="77777777" w:rsidR="0071242D" w:rsidRPr="005C3EBA" w:rsidRDefault="0071242D" w:rsidP="00843699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Lato" w:hAnsi="Lato"/>
        </w:rPr>
      </w:pPr>
      <w:r w:rsidRPr="005C3EBA">
        <w:rPr>
          <w:rFonts w:ascii="Lato" w:hAnsi="Lato"/>
        </w:rPr>
        <w:t>W ramach warunków udziału w postępowaniu:</w:t>
      </w:r>
    </w:p>
    <w:p w14:paraId="1EB31F69" w14:textId="1523ECA2" w:rsidR="0071242D" w:rsidRDefault="0071242D" w:rsidP="00734CBB">
      <w:pPr>
        <w:pStyle w:val="StandardowyStandardowy-1"/>
        <w:overflowPunct w:val="0"/>
        <w:autoSpaceDE w:val="0"/>
        <w:autoSpaceDN w:val="0"/>
        <w:adjustRightInd w:val="0"/>
        <w:rPr>
          <w:rFonts w:ascii="Lato" w:hAnsi="Lato"/>
          <w:szCs w:val="24"/>
        </w:rPr>
      </w:pPr>
      <w:r w:rsidRPr="005C3EBA">
        <w:rPr>
          <w:rFonts w:ascii="Lato" w:hAnsi="Lato"/>
          <w:szCs w:val="24"/>
        </w:rPr>
        <w:t xml:space="preserve">Oświadczam, że w okresie ostatnich </w:t>
      </w:r>
      <w:r w:rsidR="004930D1">
        <w:rPr>
          <w:rFonts w:ascii="Lato" w:hAnsi="Lato"/>
          <w:szCs w:val="24"/>
        </w:rPr>
        <w:t>pięciu</w:t>
      </w:r>
      <w:r w:rsidRPr="001908A5">
        <w:rPr>
          <w:rFonts w:ascii="Lato" w:hAnsi="Lato"/>
          <w:szCs w:val="24"/>
        </w:rPr>
        <w:t xml:space="preserve"> lat przed upływem terminu składania ofert, a jeżeli okres prowadzenia działalności jest krótszy - w tym okresie, wykonał</w:t>
      </w:r>
      <w:r>
        <w:rPr>
          <w:rFonts w:ascii="Lato" w:hAnsi="Lato"/>
          <w:szCs w:val="24"/>
        </w:rPr>
        <w:t>em</w:t>
      </w:r>
      <w:r w:rsidRPr="001908A5">
        <w:rPr>
          <w:rFonts w:ascii="Lato" w:hAnsi="Lato"/>
          <w:szCs w:val="24"/>
        </w:rPr>
        <w:t xml:space="preserve"> należycie co najmniej </w:t>
      </w:r>
      <w:r w:rsidR="004930D1">
        <w:rPr>
          <w:rFonts w:ascii="Lato" w:hAnsi="Lato"/>
          <w:szCs w:val="24"/>
        </w:rPr>
        <w:t>1 robotę budowlaną</w:t>
      </w:r>
      <w:r w:rsidRPr="001908A5">
        <w:rPr>
          <w:rFonts w:ascii="Lato" w:hAnsi="Lato"/>
          <w:szCs w:val="24"/>
        </w:rPr>
        <w:t xml:space="preserve"> </w:t>
      </w:r>
      <w:r w:rsidR="004930D1" w:rsidRPr="004930D1">
        <w:rPr>
          <w:rFonts w:ascii="Lato" w:hAnsi="Lato"/>
          <w:szCs w:val="24"/>
        </w:rPr>
        <w:t xml:space="preserve">o wartości co najmniej 300 000,00 </w:t>
      </w:r>
      <w:r w:rsidR="004930D1">
        <w:rPr>
          <w:rFonts w:ascii="Lato" w:hAnsi="Lato"/>
          <w:szCs w:val="24"/>
        </w:rPr>
        <w:t xml:space="preserve">zł, </w:t>
      </w:r>
      <w:r w:rsidRPr="001908A5">
        <w:rPr>
          <w:rFonts w:ascii="Lato" w:hAnsi="Lato"/>
          <w:szCs w:val="24"/>
        </w:rPr>
        <w:t>polegając</w:t>
      </w:r>
      <w:r w:rsidR="00734CBB">
        <w:rPr>
          <w:rFonts w:ascii="Lato" w:hAnsi="Lato"/>
          <w:szCs w:val="24"/>
        </w:rPr>
        <w:t>ą</w:t>
      </w:r>
      <w:r w:rsidRPr="001908A5">
        <w:rPr>
          <w:rFonts w:ascii="Lato" w:hAnsi="Lato"/>
          <w:szCs w:val="24"/>
        </w:rPr>
        <w:t xml:space="preserve"> na </w:t>
      </w:r>
      <w:r w:rsidR="004930D1" w:rsidRPr="004930D1">
        <w:rPr>
          <w:rFonts w:ascii="Lato" w:hAnsi="Lato"/>
          <w:szCs w:val="24"/>
        </w:rPr>
        <w:t>w</w:t>
      </w:r>
      <w:r w:rsidR="004930D1">
        <w:rPr>
          <w:rFonts w:ascii="Lato" w:hAnsi="Lato"/>
          <w:szCs w:val="24"/>
        </w:rPr>
        <w:t xml:space="preserve">ykonaniu </w:t>
      </w:r>
      <w:r w:rsidR="004930D1" w:rsidRPr="004930D1">
        <w:rPr>
          <w:rFonts w:ascii="Lato" w:hAnsi="Lato"/>
          <w:szCs w:val="24"/>
        </w:rPr>
        <w:t xml:space="preserve">remontu, rozbiórki, przebudowy lub budowy obiektu kubaturowego użyteczności publicznej lub budynku wpisanego do ewidencji zabytków lub do rejestru zabytków lub znajduje się/znajdował </w:t>
      </w:r>
      <w:r w:rsidR="004930D1">
        <w:rPr>
          <w:rFonts w:ascii="Lato" w:hAnsi="Lato"/>
          <w:szCs w:val="24"/>
        </w:rPr>
        <w:t xml:space="preserve">się </w:t>
      </w:r>
      <w:r w:rsidR="004930D1" w:rsidRPr="004930D1">
        <w:rPr>
          <w:rFonts w:ascii="Lato" w:hAnsi="Lato"/>
          <w:szCs w:val="24"/>
        </w:rPr>
        <w:t>na obszarze chronionym przez Konserwatora Zabytków</w:t>
      </w:r>
      <w:r>
        <w:rPr>
          <w:rFonts w:ascii="Lato" w:hAnsi="Lato"/>
          <w:szCs w:val="24"/>
        </w:rPr>
        <w:t xml:space="preserve">, </w:t>
      </w:r>
      <w:r w:rsidRPr="005C3EBA">
        <w:rPr>
          <w:rFonts w:ascii="Lato" w:hAnsi="Lato"/>
          <w:szCs w:val="24"/>
        </w:rPr>
        <w:t>tym samym spełniam warunek udziału w postępowaniu opisany w Specyfikacji Warunków Zamówienia w rozdziale V pkt 2 ppkt. 2.4</w:t>
      </w:r>
      <w:r w:rsidR="004930D1">
        <w:rPr>
          <w:rFonts w:ascii="Lato" w:hAnsi="Lato"/>
          <w:szCs w:val="24"/>
        </w:rPr>
        <w:t>a)</w:t>
      </w:r>
      <w:r>
        <w:rPr>
          <w:rFonts w:ascii="Lato" w:hAnsi="Lato"/>
          <w:szCs w:val="24"/>
        </w:rPr>
        <w:t>;</w:t>
      </w:r>
    </w:p>
    <w:p w14:paraId="049B22E6" w14:textId="77777777" w:rsidR="004930D1" w:rsidRPr="004930D1" w:rsidRDefault="004930D1" w:rsidP="00843699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Lato" w:hAnsi="Lato"/>
        </w:rPr>
      </w:pPr>
      <w:r w:rsidRPr="004930D1">
        <w:rPr>
          <w:rFonts w:ascii="Lato" w:hAnsi="Lato"/>
        </w:rPr>
        <w:t>W ramach warunków udziału w postępowaniu:</w:t>
      </w:r>
    </w:p>
    <w:p w14:paraId="49DD8E2D" w14:textId="04504EE6" w:rsidR="004930D1" w:rsidRDefault="004930D1" w:rsidP="00734CBB">
      <w:pPr>
        <w:pStyle w:val="StandardowyStandardowy-1"/>
        <w:overflowPunct w:val="0"/>
        <w:autoSpaceDE w:val="0"/>
        <w:autoSpaceDN w:val="0"/>
        <w:adjustRightInd w:val="0"/>
        <w:rPr>
          <w:rFonts w:ascii="Lato" w:hAnsi="Lato"/>
          <w:szCs w:val="24"/>
        </w:rPr>
      </w:pPr>
      <w:r w:rsidRPr="004930D1">
        <w:rPr>
          <w:rFonts w:ascii="Lato" w:hAnsi="Lato"/>
          <w:szCs w:val="24"/>
        </w:rPr>
        <w:t>Oświadczam, że</w:t>
      </w:r>
      <w:r w:rsidR="00B757D6" w:rsidRPr="00B757D6">
        <w:t xml:space="preserve"> </w:t>
      </w:r>
      <w:r w:rsidR="00B757D6" w:rsidRPr="00B757D6">
        <w:rPr>
          <w:rFonts w:ascii="Lato" w:hAnsi="Lato"/>
          <w:szCs w:val="24"/>
        </w:rPr>
        <w:t>dysponuj</w:t>
      </w:r>
      <w:r w:rsidR="00B757D6">
        <w:rPr>
          <w:rFonts w:ascii="Lato" w:hAnsi="Lato"/>
          <w:szCs w:val="24"/>
        </w:rPr>
        <w:t>ę</w:t>
      </w:r>
      <w:r w:rsidR="00B757D6" w:rsidRPr="00B757D6">
        <w:rPr>
          <w:rFonts w:ascii="Lato" w:hAnsi="Lato"/>
          <w:szCs w:val="24"/>
        </w:rPr>
        <w:t xml:space="preserve"> lub będ</w:t>
      </w:r>
      <w:r w:rsidR="00B757D6">
        <w:rPr>
          <w:rFonts w:ascii="Lato" w:hAnsi="Lato"/>
          <w:szCs w:val="24"/>
        </w:rPr>
        <w:t>ę</w:t>
      </w:r>
      <w:r w:rsidR="00B757D6" w:rsidRPr="00B757D6">
        <w:rPr>
          <w:rFonts w:ascii="Lato" w:hAnsi="Lato"/>
          <w:szCs w:val="24"/>
        </w:rPr>
        <w:t xml:space="preserve"> dysponował</w:t>
      </w:r>
      <w:r w:rsidR="00B757D6">
        <w:rPr>
          <w:rFonts w:ascii="Lato" w:hAnsi="Lato"/>
          <w:szCs w:val="24"/>
        </w:rPr>
        <w:t xml:space="preserve"> </w:t>
      </w:r>
      <w:r w:rsidR="00B757D6" w:rsidRPr="00B757D6">
        <w:rPr>
          <w:rFonts w:ascii="Lato" w:hAnsi="Lato"/>
          <w:szCs w:val="24"/>
        </w:rPr>
        <w:t>osobą,  która pełnić będzie funkcję kierownika budowy lub kierownika robót, posiadającą uprawnienia budowlane do wykonywania samodzielnych funkcji technicznych w budownictwie w zakresie kierowania robotami budowlanymi w specjalności konstrukcyjnej bez ograniczeń lub uprawnienia</w:t>
      </w:r>
      <w:r w:rsidR="00B2683D">
        <w:rPr>
          <w:rFonts w:ascii="Lato" w:hAnsi="Lato"/>
          <w:szCs w:val="24"/>
        </w:rPr>
        <w:t xml:space="preserve"> wyburzeniow</w:t>
      </w:r>
      <w:r w:rsidR="00134894">
        <w:rPr>
          <w:rFonts w:ascii="Lato" w:hAnsi="Lato"/>
          <w:szCs w:val="24"/>
        </w:rPr>
        <w:t>e</w:t>
      </w:r>
      <w:r w:rsidR="00B757D6" w:rsidRPr="00B757D6">
        <w:rPr>
          <w:rFonts w:ascii="Lato" w:hAnsi="Lato"/>
          <w:szCs w:val="24"/>
        </w:rPr>
        <w:t xml:space="preserve"> lub ważne uprawnienia im odpowiadające, które zostały wydane na podstawie wcześniej obowiązujących przepisów prawa</w:t>
      </w:r>
      <w:r w:rsidR="00B757D6">
        <w:rPr>
          <w:rFonts w:ascii="Lato" w:hAnsi="Lato"/>
          <w:szCs w:val="24"/>
        </w:rPr>
        <w:t>,</w:t>
      </w:r>
      <w:r w:rsidR="00B757D6" w:rsidRPr="00B757D6">
        <w:t xml:space="preserve"> </w:t>
      </w:r>
      <w:r w:rsidR="00B757D6" w:rsidRPr="00B757D6">
        <w:rPr>
          <w:rFonts w:ascii="Lato" w:hAnsi="Lato"/>
          <w:szCs w:val="24"/>
        </w:rPr>
        <w:t>tym samym spełniam warunek udziału w postępowaniu opisany w Specyfikacji Warunków Zamówienia w rozdziale V pkt 2 ppkt. 2.4</w:t>
      </w:r>
      <w:r w:rsidR="00B757D6">
        <w:rPr>
          <w:rFonts w:ascii="Lato" w:hAnsi="Lato"/>
          <w:szCs w:val="24"/>
        </w:rPr>
        <w:t xml:space="preserve"> b</w:t>
      </w:r>
      <w:r w:rsidR="00B757D6" w:rsidRPr="00B757D6">
        <w:rPr>
          <w:rFonts w:ascii="Lato" w:hAnsi="Lato"/>
          <w:szCs w:val="24"/>
        </w:rPr>
        <w:t>);</w:t>
      </w:r>
    </w:p>
    <w:p w14:paraId="2A4DB8A6" w14:textId="7A38A6A9" w:rsidR="004930D1" w:rsidRDefault="004930D1" w:rsidP="00843699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Lato" w:hAnsi="Lato"/>
        </w:rPr>
      </w:pPr>
      <w:r w:rsidRPr="00074797">
        <w:rPr>
          <w:rFonts w:ascii="Lato" w:hAnsi="Lato"/>
        </w:rPr>
        <w:t xml:space="preserve">W ramach kryterium oceny ofert </w:t>
      </w:r>
      <w:r>
        <w:rPr>
          <w:rFonts w:ascii="Lato" w:hAnsi="Lato"/>
        </w:rPr>
        <w:t>–</w:t>
      </w:r>
      <w:r w:rsidRPr="004930D1">
        <w:t xml:space="preserve"> </w:t>
      </w:r>
      <w:r w:rsidRPr="004930D1">
        <w:rPr>
          <w:rFonts w:ascii="Lato" w:hAnsi="Lato"/>
        </w:rPr>
        <w:t>Dodatkowe doświadczenie zawodowe Kierownika Budowy</w:t>
      </w:r>
      <w:r>
        <w:rPr>
          <w:rFonts w:ascii="Lato" w:hAnsi="Lato"/>
        </w:rPr>
        <w:t>:</w:t>
      </w:r>
    </w:p>
    <w:p w14:paraId="67560A30" w14:textId="49FF3A03" w:rsidR="004930D1" w:rsidRPr="004930D1" w:rsidRDefault="004930D1" w:rsidP="00734CBB">
      <w:pPr>
        <w:spacing w:line="360" w:lineRule="auto"/>
        <w:jc w:val="both"/>
        <w:rPr>
          <w:rFonts w:ascii="Lato" w:hAnsi="Lato"/>
        </w:rPr>
      </w:pPr>
      <w:r w:rsidRPr="004930D1">
        <w:rPr>
          <w:rFonts w:ascii="Lato" w:hAnsi="Lato"/>
        </w:rPr>
        <w:t>Wykonawca deklaruje, że</w:t>
      </w:r>
      <w:r w:rsidRPr="004930D1">
        <w:t xml:space="preserve"> </w:t>
      </w:r>
      <w:r w:rsidRPr="004930D1">
        <w:rPr>
          <w:rFonts w:ascii="Lato" w:hAnsi="Lato"/>
        </w:rPr>
        <w:t xml:space="preserve">liczba robót budowlanych, którymi </w:t>
      </w:r>
      <w:r w:rsidR="00B2683D" w:rsidRPr="00B2683D">
        <w:rPr>
          <w:rFonts w:ascii="Lato" w:hAnsi="Lato"/>
        </w:rPr>
        <w:t>kierował</w:t>
      </w:r>
      <w:r w:rsidR="00B2683D">
        <w:rPr>
          <w:rFonts w:ascii="Lato" w:hAnsi="Lato"/>
        </w:rPr>
        <w:t>a</w:t>
      </w:r>
      <w:r w:rsidR="00B2683D" w:rsidRPr="00B2683D">
        <w:rPr>
          <w:rFonts w:ascii="Lato" w:hAnsi="Lato"/>
        </w:rPr>
        <w:t xml:space="preserve"> robotami budowlanymi jako Kierownik Budowy (w przypadku pozwoleń na budowę) lub Kierownik Robót (w przypadku zgłoszeń robót budowlanych niewymagających pozwolenia na budowę) lub nadzorował jako Inspektor Nadzoru przy robotach budowlanych, w których zakres wchodziły </w:t>
      </w:r>
      <w:r w:rsidR="00134894">
        <w:rPr>
          <w:rFonts w:ascii="Lato" w:hAnsi="Lato"/>
        </w:rPr>
        <w:t xml:space="preserve">remonty, </w:t>
      </w:r>
      <w:r w:rsidR="00B2683D" w:rsidRPr="00B2683D">
        <w:rPr>
          <w:rFonts w:ascii="Lato" w:hAnsi="Lato"/>
        </w:rPr>
        <w:t xml:space="preserve">rozbiórki, przebudowy lub </w:t>
      </w:r>
      <w:r w:rsidR="00B2683D" w:rsidRPr="00B2683D">
        <w:rPr>
          <w:rFonts w:ascii="Lato" w:hAnsi="Lato"/>
        </w:rPr>
        <w:lastRenderedPageBreak/>
        <w:t>budowy obiektów użyteczności publicznej lub budynków wpisanych do ewidencji zabytków lub do rejestru zabytków lub znajdują się/znajdowały się na obszarze chronionym przez Konserwatora Zabytków</w:t>
      </w:r>
      <w:r w:rsidRPr="004930D1">
        <w:rPr>
          <w:rFonts w:ascii="Lato" w:hAnsi="Lato"/>
        </w:rPr>
        <w:t>, wynosi:</w:t>
      </w:r>
    </w:p>
    <w:p w14:paraId="6AD1B238" w14:textId="3A53CFCE" w:rsidR="004930D1" w:rsidRPr="004930D1" w:rsidRDefault="004930D1" w:rsidP="00734CBB">
      <w:pPr>
        <w:pStyle w:val="Akapitzlist"/>
        <w:spacing w:line="360" w:lineRule="auto"/>
        <w:rPr>
          <w:rFonts w:ascii="Lato" w:hAnsi="Lato"/>
        </w:rPr>
      </w:pPr>
      <w:r>
        <w:rPr>
          <w:rFonts w:ascii="Lato" w:hAnsi="Lato"/>
        </w:rPr>
        <w:sym w:font="Wingdings" w:char="F0A8"/>
      </w:r>
      <w:r>
        <w:rPr>
          <w:rFonts w:ascii="Lato" w:hAnsi="Lato"/>
        </w:rPr>
        <w:t xml:space="preserve"> </w:t>
      </w:r>
      <w:r w:rsidRPr="004930D1">
        <w:rPr>
          <w:rFonts w:ascii="Lato" w:hAnsi="Lato"/>
        </w:rPr>
        <w:t>do 2 robót budowlanych</w:t>
      </w:r>
      <w:r w:rsidR="00E146E6">
        <w:rPr>
          <w:rFonts w:ascii="Lato" w:hAnsi="Lato"/>
        </w:rPr>
        <w:t>;</w:t>
      </w:r>
    </w:p>
    <w:p w14:paraId="09AF05EF" w14:textId="3C57D3B3" w:rsidR="004930D1" w:rsidRPr="004930D1" w:rsidRDefault="004930D1" w:rsidP="00734CBB">
      <w:pPr>
        <w:pStyle w:val="Akapitzlist"/>
        <w:spacing w:line="360" w:lineRule="auto"/>
        <w:rPr>
          <w:rFonts w:ascii="Lato" w:hAnsi="Lato"/>
        </w:rPr>
      </w:pPr>
      <w:r>
        <w:rPr>
          <w:rFonts w:ascii="Lato" w:hAnsi="Lato"/>
        </w:rPr>
        <w:sym w:font="Wingdings" w:char="F0A8"/>
      </w:r>
      <w:r>
        <w:rPr>
          <w:rFonts w:ascii="Lato" w:hAnsi="Lato"/>
        </w:rPr>
        <w:t xml:space="preserve"> </w:t>
      </w:r>
      <w:r w:rsidRPr="004930D1">
        <w:rPr>
          <w:rFonts w:ascii="Lato" w:hAnsi="Lato"/>
        </w:rPr>
        <w:t>od 3 robót budowlanych</w:t>
      </w:r>
      <w:r w:rsidR="00E146E6">
        <w:rPr>
          <w:rFonts w:ascii="Lato" w:hAnsi="Lato"/>
        </w:rPr>
        <w:t>;</w:t>
      </w:r>
    </w:p>
    <w:p w14:paraId="1A835168" w14:textId="106146E8" w:rsidR="004930D1" w:rsidRPr="004930D1" w:rsidRDefault="004930D1" w:rsidP="00734CBB">
      <w:pPr>
        <w:pStyle w:val="Akapitzlist"/>
        <w:spacing w:line="360" w:lineRule="auto"/>
        <w:rPr>
          <w:rFonts w:ascii="Lato" w:hAnsi="Lato"/>
        </w:rPr>
      </w:pPr>
      <w:r>
        <w:rPr>
          <w:rFonts w:ascii="Lato" w:hAnsi="Lato"/>
        </w:rPr>
        <w:sym w:font="Wingdings" w:char="F0A8"/>
      </w:r>
      <w:r>
        <w:rPr>
          <w:rFonts w:ascii="Lato" w:hAnsi="Lato"/>
        </w:rPr>
        <w:t xml:space="preserve"> </w:t>
      </w:r>
      <w:r w:rsidRPr="004930D1">
        <w:rPr>
          <w:rFonts w:ascii="Lato" w:hAnsi="Lato"/>
        </w:rPr>
        <w:t>od 4 robót budowlanych</w:t>
      </w:r>
      <w:r w:rsidR="00E146E6">
        <w:rPr>
          <w:rFonts w:ascii="Lato" w:hAnsi="Lato"/>
        </w:rPr>
        <w:t>;</w:t>
      </w:r>
    </w:p>
    <w:p w14:paraId="473AFC0C" w14:textId="6FC86F29" w:rsidR="000824AA" w:rsidRPr="00E146E6" w:rsidRDefault="004930D1" w:rsidP="00734CBB">
      <w:pPr>
        <w:pStyle w:val="Akapitzlist"/>
        <w:spacing w:line="360" w:lineRule="auto"/>
        <w:rPr>
          <w:rFonts w:ascii="Lato" w:hAnsi="Lato"/>
        </w:rPr>
      </w:pPr>
      <w:r>
        <w:rPr>
          <w:rFonts w:ascii="Lato" w:hAnsi="Lato"/>
        </w:rPr>
        <w:sym w:font="Wingdings" w:char="F0A8"/>
      </w:r>
      <w:r>
        <w:rPr>
          <w:rFonts w:ascii="Lato" w:hAnsi="Lato"/>
        </w:rPr>
        <w:t xml:space="preserve"> </w:t>
      </w:r>
      <w:r w:rsidRPr="004930D1">
        <w:rPr>
          <w:rFonts w:ascii="Lato" w:hAnsi="Lato"/>
        </w:rPr>
        <w:t>5 i więcej robót budowlanych</w:t>
      </w:r>
      <w:r w:rsidR="00E146E6">
        <w:rPr>
          <w:rFonts w:ascii="Lato" w:hAnsi="Lato"/>
        </w:rPr>
        <w:t>;</w:t>
      </w:r>
    </w:p>
    <w:p w14:paraId="33343A05" w14:textId="77777777" w:rsidR="00481B69" w:rsidRPr="005C3EBA" w:rsidRDefault="00481B69" w:rsidP="00843699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Lato" w:eastAsia="Arial Unicode MS" w:hAnsi="Lato"/>
        </w:rPr>
      </w:pPr>
      <w:r w:rsidRPr="00481B69">
        <w:rPr>
          <w:rFonts w:ascii="Lato" w:hAnsi="Lato"/>
        </w:rPr>
        <w:t>Potwierdzenie</w:t>
      </w:r>
      <w:r w:rsidRPr="005C3EBA">
        <w:rPr>
          <w:rFonts w:ascii="Lato" w:eastAsia="Arial Unicode MS" w:hAnsi="Lato"/>
        </w:rPr>
        <w:t xml:space="preserve"> spełnienia wymagań Zamawiającego:</w:t>
      </w:r>
    </w:p>
    <w:p w14:paraId="7C1BE3A6" w14:textId="1C620948" w:rsidR="00481B69" w:rsidRPr="00481B69" w:rsidRDefault="00481B69" w:rsidP="00734CBB">
      <w:pPr>
        <w:pStyle w:val="Akapitzlist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line="360" w:lineRule="auto"/>
        <w:jc w:val="both"/>
        <w:rPr>
          <w:rFonts w:ascii="Lato" w:eastAsia="Arial Unicode MS" w:hAnsi="Lato"/>
          <w:lang w:eastAsia="ar-SA"/>
        </w:rPr>
      </w:pPr>
      <w:r w:rsidRPr="005C3EBA">
        <w:rPr>
          <w:rFonts w:ascii="Lato" w:eastAsia="Arial Unicode MS" w:hAnsi="Lato"/>
          <w:lang w:eastAsia="ar-SA"/>
        </w:rPr>
        <w:t xml:space="preserve">oświadczam, że zapoznałem się z warunkami zawartymi w SWZ nr sprawy </w:t>
      </w:r>
      <w:r w:rsidRPr="00481B69">
        <w:rPr>
          <w:rFonts w:ascii="Lato" w:eastAsia="Arial Unicode MS" w:hAnsi="Lato"/>
          <w:lang w:eastAsia="ar-SA"/>
        </w:rPr>
        <w:t>DAT-2151-5/26, załącznikami do SWZ, w tym ze wzorem umowy i ewentualnymi informacjami dla Wykonawców, akceptuję je bez zastrzeżeń oraz uzyskałem informacje konieczne do przygotowania oferty.</w:t>
      </w:r>
    </w:p>
    <w:p w14:paraId="54F954CF" w14:textId="77777777" w:rsidR="00481B69" w:rsidRPr="005C3EBA" w:rsidRDefault="00481B69" w:rsidP="00734CBB">
      <w:pPr>
        <w:pStyle w:val="Akapitzlist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line="360" w:lineRule="auto"/>
        <w:jc w:val="both"/>
        <w:rPr>
          <w:rFonts w:ascii="Lato" w:hAnsi="Lato"/>
          <w:i/>
        </w:rPr>
      </w:pPr>
      <w:r w:rsidRPr="005C3EBA">
        <w:rPr>
          <w:rFonts w:ascii="Lato" w:hAnsi="Lato"/>
        </w:rPr>
        <w:t>oświadczam, że  jestem związany niniejszą ofertą 30 dni od daty złożenia oferty.</w:t>
      </w:r>
    </w:p>
    <w:p w14:paraId="7C376CA0" w14:textId="239168AA" w:rsidR="00481B69" w:rsidRDefault="00481B69" w:rsidP="00734CBB">
      <w:pPr>
        <w:pStyle w:val="Akapitzlist"/>
        <w:numPr>
          <w:ilvl w:val="0"/>
          <w:numId w:val="26"/>
        </w:numPr>
        <w:spacing w:after="60" w:line="360" w:lineRule="auto"/>
        <w:jc w:val="both"/>
        <w:rPr>
          <w:rFonts w:ascii="Lato" w:hAnsi="Lato"/>
        </w:rPr>
      </w:pPr>
      <w:r w:rsidRPr="005C3EBA">
        <w:rPr>
          <w:rFonts w:ascii="Lato" w:hAnsi="Lato"/>
        </w:rPr>
        <w:t>oświadczam, że w przypadku przyznania zamówienia zawrę umowę na warunkach określonych we wzorze umowy stanowiącym odpowiednio załącznik nr 9 do SWZ</w:t>
      </w:r>
      <w:r w:rsidR="00734CBB">
        <w:rPr>
          <w:rFonts w:ascii="Lato" w:hAnsi="Lato"/>
        </w:rPr>
        <w:t xml:space="preserve"> </w:t>
      </w:r>
      <w:r w:rsidRPr="005C3EBA">
        <w:rPr>
          <w:rFonts w:ascii="Lato" w:hAnsi="Lato"/>
        </w:rPr>
        <w:t>w</w:t>
      </w:r>
      <w:r w:rsidR="00734CBB">
        <w:rPr>
          <w:rFonts w:ascii="Lato" w:hAnsi="Lato"/>
        </w:rPr>
        <w:t xml:space="preserve"> </w:t>
      </w:r>
      <w:r w:rsidRPr="005C3EBA">
        <w:rPr>
          <w:rFonts w:ascii="Lato" w:hAnsi="Lato"/>
        </w:rPr>
        <w:t>miejscu i terminie wskazanym przez Zamawiającego.</w:t>
      </w:r>
    </w:p>
    <w:p w14:paraId="735346C3" w14:textId="718FBE46" w:rsidR="00734CBB" w:rsidRPr="00734CBB" w:rsidRDefault="00734CBB" w:rsidP="00734CBB">
      <w:pPr>
        <w:pStyle w:val="Akapitzlist"/>
        <w:numPr>
          <w:ilvl w:val="0"/>
          <w:numId w:val="26"/>
        </w:numPr>
        <w:spacing w:after="60" w:line="360" w:lineRule="auto"/>
        <w:jc w:val="both"/>
        <w:rPr>
          <w:rFonts w:ascii="Lato" w:hAnsi="Lato"/>
        </w:rPr>
      </w:pPr>
      <w:r>
        <w:rPr>
          <w:rFonts w:ascii="Lato" w:hAnsi="Lato"/>
        </w:rPr>
        <w:t>o</w:t>
      </w:r>
      <w:r w:rsidRPr="00734CBB">
        <w:rPr>
          <w:rFonts w:ascii="Lato" w:hAnsi="Lato"/>
        </w:rPr>
        <w:t>świadczam, że uczestniczyłem w wizji lokalnej i zapoznałem się z rzeczywistymi warunkami realizacji przedmiotu zamówienia oraz, że uwzględniłem je w cenie oferty i w terminie wykonania przedmiotu zamówienia.</w:t>
      </w:r>
    </w:p>
    <w:p w14:paraId="754F37BF" w14:textId="77777777" w:rsidR="00481B69" w:rsidRPr="00734CBB" w:rsidRDefault="00481B69" w:rsidP="00734CBB">
      <w:pPr>
        <w:pStyle w:val="Akapitzlist"/>
        <w:numPr>
          <w:ilvl w:val="0"/>
          <w:numId w:val="26"/>
        </w:numPr>
        <w:spacing w:after="60" w:line="360" w:lineRule="auto"/>
        <w:jc w:val="both"/>
        <w:rPr>
          <w:rFonts w:ascii="Lato" w:hAnsi="Lato"/>
        </w:rPr>
      </w:pPr>
      <w:r w:rsidRPr="005C3EBA">
        <w:rPr>
          <w:rFonts w:ascii="Lato" w:hAnsi="Lato"/>
        </w:rPr>
        <w:t xml:space="preserve">oświadczam, że zapoznałem się z treścią Klauzuli informacyjnej, o której mowa w rozdziale XIX SWZ oraz, że wypełniłem obowiązki informacyjne przewidziane w art. 13 lub art. 14 </w:t>
      </w:r>
      <w:r w:rsidRPr="00734CBB">
        <w:rPr>
          <w:rFonts w:ascii="Lato" w:hAnsi="Lato"/>
        </w:rPr>
        <w:t>RODO wobec osób fizycznych, od których dane osobowe bezpośrednio lub pośrednio pozyskałem w celu ubiegania się o udzielenie zamówienia publicznego w niniejszym postępowaniu.</w:t>
      </w:r>
    </w:p>
    <w:p w14:paraId="3ED58241" w14:textId="26F3CF30" w:rsidR="005724AA" w:rsidRPr="0079096C" w:rsidRDefault="005724AA" w:rsidP="00734CBB">
      <w:pPr>
        <w:pStyle w:val="Akapitzlist"/>
        <w:numPr>
          <w:ilvl w:val="0"/>
          <w:numId w:val="26"/>
        </w:numPr>
        <w:spacing w:after="60" w:line="360" w:lineRule="auto"/>
        <w:jc w:val="both"/>
        <w:rPr>
          <w:rFonts w:ascii="Lato" w:hAnsi="Lato"/>
        </w:rPr>
      </w:pPr>
      <w:r w:rsidRPr="0079096C">
        <w:rPr>
          <w:rFonts w:ascii="Lato" w:hAnsi="Lato"/>
        </w:rPr>
        <w:t>Wykonawca informuje, że:</w:t>
      </w:r>
    </w:p>
    <w:p w14:paraId="1FF2BF2C" w14:textId="77777777" w:rsidR="005724AA" w:rsidRPr="0079096C" w:rsidRDefault="005724AA" w:rsidP="00734CBB">
      <w:pPr>
        <w:pStyle w:val="Akapitzlist"/>
        <w:tabs>
          <w:tab w:val="left" w:pos="142"/>
          <w:tab w:val="left" w:pos="426"/>
        </w:tabs>
        <w:spacing w:after="60" w:line="360" w:lineRule="auto"/>
        <w:ind w:left="142"/>
        <w:jc w:val="both"/>
        <w:rPr>
          <w:rFonts w:ascii="Lato" w:hAnsi="Lato"/>
        </w:rPr>
      </w:pPr>
      <w:r w:rsidRPr="0079096C">
        <w:rPr>
          <w:rFonts w:ascii="Lato" w:hAnsi="Lato" w:cs="Arial"/>
          <w:sz w:val="28"/>
          <w:szCs w:val="28"/>
        </w:rPr>
        <w:sym w:font="Wingdings" w:char="F0A8"/>
      </w:r>
      <w:r w:rsidRPr="0079096C">
        <w:rPr>
          <w:rFonts w:ascii="Lato" w:hAnsi="Lato" w:cs="Arial"/>
          <w:sz w:val="28"/>
          <w:szCs w:val="28"/>
        </w:rPr>
        <w:t xml:space="preserve"> </w:t>
      </w:r>
      <w:r w:rsidRPr="0079096C">
        <w:rPr>
          <w:rFonts w:ascii="Lato" w:hAnsi="Lato"/>
        </w:rPr>
        <w:t>wybór oferty nie będzie prowadzić do powstania u Zamawiającego obowiązku podatkowego,</w:t>
      </w:r>
    </w:p>
    <w:p w14:paraId="3E9CC05E" w14:textId="3D58F325" w:rsidR="005724AA" w:rsidRDefault="005724AA" w:rsidP="00734CBB">
      <w:pPr>
        <w:pStyle w:val="Akapitzlist"/>
        <w:tabs>
          <w:tab w:val="left" w:pos="142"/>
          <w:tab w:val="left" w:pos="426"/>
        </w:tabs>
        <w:spacing w:after="60" w:line="360" w:lineRule="auto"/>
        <w:ind w:left="142"/>
        <w:jc w:val="both"/>
        <w:rPr>
          <w:rFonts w:ascii="Lato" w:hAnsi="Lato"/>
        </w:rPr>
      </w:pPr>
      <w:r w:rsidRPr="0079096C">
        <w:rPr>
          <w:rFonts w:ascii="Lato" w:hAnsi="Lato" w:cs="Arial"/>
          <w:sz w:val="28"/>
          <w:szCs w:val="28"/>
        </w:rPr>
        <w:sym w:font="Wingdings" w:char="F0A8"/>
      </w:r>
      <w:r w:rsidR="00734CBB">
        <w:rPr>
          <w:rFonts w:ascii="Lato" w:hAnsi="Lato" w:cs="Arial"/>
          <w:sz w:val="28"/>
          <w:szCs w:val="28"/>
        </w:rPr>
        <w:t xml:space="preserve"> </w:t>
      </w:r>
      <w:r w:rsidRPr="0079096C">
        <w:rPr>
          <w:rFonts w:ascii="Lato" w:hAnsi="Lato"/>
        </w:rPr>
        <w:t>wybór oferty będzie prowadzić do powstania u Zamawiającego obowiązku podatkowego w odniesieniu do następujących towarów lub usług  których dostawa lub świadczenie będzie prowadzić do jego powstania. Wartość towaru lub usług powodująca obowiązek podatkowy u Zamawiającego to:</w:t>
      </w:r>
    </w:p>
    <w:p w14:paraId="1874A76A" w14:textId="77777777" w:rsidR="00C30122" w:rsidRDefault="00C30122" w:rsidP="00734CBB">
      <w:pPr>
        <w:pStyle w:val="Akapitzlist"/>
        <w:tabs>
          <w:tab w:val="left" w:pos="142"/>
          <w:tab w:val="left" w:pos="426"/>
        </w:tabs>
        <w:spacing w:after="60" w:line="360" w:lineRule="auto"/>
        <w:ind w:left="142"/>
        <w:jc w:val="both"/>
        <w:rPr>
          <w:rFonts w:ascii="Lato" w:hAnsi="Lato"/>
        </w:rPr>
      </w:pPr>
    </w:p>
    <w:tbl>
      <w:tblPr>
        <w:tblW w:w="9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23"/>
        <w:gridCol w:w="2293"/>
        <w:gridCol w:w="2697"/>
      </w:tblGrid>
      <w:tr w:rsidR="005724AA" w:rsidRPr="0079096C" w14:paraId="2A8D56B0" w14:textId="77777777" w:rsidTr="0068048F">
        <w:tc>
          <w:tcPr>
            <w:tcW w:w="4223" w:type="dxa"/>
            <w:shd w:val="clear" w:color="auto" w:fill="auto"/>
            <w:vAlign w:val="center"/>
          </w:tcPr>
          <w:p w14:paraId="5F09B45D" w14:textId="77777777" w:rsidR="005724AA" w:rsidRPr="0079096C" w:rsidRDefault="005724AA" w:rsidP="007304C6">
            <w:pPr>
              <w:tabs>
                <w:tab w:val="left" w:pos="5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ind w:left="37"/>
              <w:jc w:val="center"/>
              <w:rPr>
                <w:rFonts w:ascii="Lato" w:hAnsi="Lato"/>
                <w:kern w:val="1"/>
                <w:lang w:eastAsia="ar-SA"/>
              </w:rPr>
            </w:pPr>
            <w:r w:rsidRPr="0079096C">
              <w:rPr>
                <w:rFonts w:ascii="Lato" w:hAnsi="Lato"/>
                <w:kern w:val="1"/>
                <w:lang w:eastAsia="ar-SA"/>
              </w:rPr>
              <w:lastRenderedPageBreak/>
              <w:t>Nazwa (rodzaje) towaru lub usługi, których dostawa lub świadczenie będzie prowadzić do powstania u Zamawiającego obowiązku podatkowego zgodnie z przepisami o podatku od towarów i usług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1259483A" w14:textId="77777777" w:rsidR="005724AA" w:rsidRPr="0079096C" w:rsidRDefault="005724AA" w:rsidP="007304C6">
            <w:pPr>
              <w:tabs>
                <w:tab w:val="left" w:pos="5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jc w:val="center"/>
              <w:rPr>
                <w:rFonts w:ascii="Lato" w:hAnsi="Lato"/>
                <w:kern w:val="1"/>
                <w:lang w:eastAsia="ar-SA"/>
              </w:rPr>
            </w:pPr>
            <w:r w:rsidRPr="0079096C">
              <w:rPr>
                <w:rFonts w:ascii="Lato" w:hAnsi="Lato"/>
                <w:kern w:val="1"/>
                <w:lang w:eastAsia="ar-SA"/>
              </w:rPr>
              <w:t>Wartość towaru lub usługi objętego obowiązkiem podatkowym Zamawiającego, bez kwoty podatku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063496E4" w14:textId="77777777" w:rsidR="005724AA" w:rsidRPr="0079096C" w:rsidRDefault="005724AA" w:rsidP="007304C6">
            <w:pPr>
              <w:tabs>
                <w:tab w:val="left" w:pos="5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ind w:left="37" w:hanging="37"/>
              <w:jc w:val="center"/>
              <w:rPr>
                <w:rFonts w:ascii="Lato" w:hAnsi="Lato"/>
                <w:kern w:val="1"/>
                <w:lang w:eastAsia="ar-SA"/>
              </w:rPr>
            </w:pPr>
            <w:r w:rsidRPr="0079096C">
              <w:rPr>
                <w:rFonts w:ascii="Lato" w:hAnsi="Lato"/>
                <w:kern w:val="1"/>
                <w:lang w:eastAsia="ar-SA"/>
              </w:rPr>
              <w:t>Stawka podatku od towarów i usług, która zgodnie z wiedzą wykonawcy, będzie miała zastosowanie</w:t>
            </w:r>
          </w:p>
        </w:tc>
      </w:tr>
      <w:tr w:rsidR="005724AA" w:rsidRPr="0079096C" w14:paraId="1E6D2893" w14:textId="77777777" w:rsidTr="0068048F">
        <w:trPr>
          <w:trHeight w:val="310"/>
        </w:trPr>
        <w:tc>
          <w:tcPr>
            <w:tcW w:w="4223" w:type="dxa"/>
          </w:tcPr>
          <w:p w14:paraId="0B4357B6" w14:textId="77777777" w:rsidR="005724AA" w:rsidRPr="0079096C" w:rsidRDefault="005724AA" w:rsidP="00734CBB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ind w:left="37"/>
              <w:jc w:val="center"/>
              <w:rPr>
                <w:rFonts w:ascii="Lato" w:hAnsi="Lato"/>
                <w:kern w:val="1"/>
                <w:sz w:val="18"/>
                <w:szCs w:val="18"/>
                <w:lang w:eastAsia="ar-SA"/>
              </w:rPr>
            </w:pPr>
            <w:r w:rsidRPr="0079096C">
              <w:rPr>
                <w:rFonts w:ascii="Lato" w:hAnsi="Lato"/>
                <w:kern w:val="1"/>
                <w:sz w:val="18"/>
                <w:szCs w:val="18"/>
                <w:lang w:eastAsia="ar-SA"/>
              </w:rPr>
              <w:t>………………………..……………..............</w:t>
            </w:r>
          </w:p>
          <w:p w14:paraId="31889651" w14:textId="77777777" w:rsidR="005724AA" w:rsidRPr="0079096C" w:rsidRDefault="005724AA" w:rsidP="00734CBB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ind w:left="37"/>
              <w:jc w:val="center"/>
              <w:rPr>
                <w:rFonts w:ascii="Lato" w:hAnsi="Lato"/>
                <w:i/>
                <w:iCs/>
                <w:kern w:val="1"/>
                <w:sz w:val="18"/>
                <w:szCs w:val="18"/>
                <w:lang w:eastAsia="ar-SA"/>
              </w:rPr>
            </w:pPr>
            <w:r w:rsidRPr="0079096C">
              <w:rPr>
                <w:rFonts w:ascii="Lato" w:hAnsi="Lato"/>
                <w:i/>
                <w:iCs/>
                <w:kern w:val="1"/>
                <w:sz w:val="18"/>
                <w:szCs w:val="18"/>
                <w:lang w:eastAsia="ar-SA"/>
              </w:rPr>
              <w:t>(wpisać odpowiednio jeżeli dotyczy)</w:t>
            </w:r>
          </w:p>
        </w:tc>
        <w:tc>
          <w:tcPr>
            <w:tcW w:w="2293" w:type="dxa"/>
          </w:tcPr>
          <w:p w14:paraId="5FFB79EA" w14:textId="77777777" w:rsidR="005724AA" w:rsidRPr="0079096C" w:rsidRDefault="005724AA" w:rsidP="00734CBB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jc w:val="center"/>
              <w:rPr>
                <w:rFonts w:ascii="Lato" w:hAnsi="Lato"/>
                <w:kern w:val="1"/>
                <w:sz w:val="18"/>
                <w:szCs w:val="18"/>
                <w:lang w:eastAsia="ar-SA"/>
              </w:rPr>
            </w:pPr>
            <w:r w:rsidRPr="0079096C">
              <w:rPr>
                <w:rFonts w:ascii="Lato" w:hAnsi="Lato"/>
                <w:kern w:val="1"/>
                <w:sz w:val="18"/>
                <w:szCs w:val="18"/>
                <w:lang w:eastAsia="ar-SA"/>
              </w:rPr>
              <w:t>………………zł</w:t>
            </w:r>
          </w:p>
          <w:p w14:paraId="4D80F3B4" w14:textId="77777777" w:rsidR="005724AA" w:rsidRPr="0079096C" w:rsidRDefault="005724AA" w:rsidP="00734CBB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jc w:val="center"/>
              <w:rPr>
                <w:rFonts w:ascii="Lato" w:hAnsi="Lato"/>
                <w:i/>
                <w:iCs/>
                <w:kern w:val="1"/>
                <w:sz w:val="18"/>
                <w:szCs w:val="18"/>
                <w:lang w:eastAsia="ar-SA"/>
              </w:rPr>
            </w:pPr>
            <w:r w:rsidRPr="0079096C">
              <w:rPr>
                <w:rFonts w:ascii="Lato" w:hAnsi="Lato"/>
                <w:i/>
                <w:iCs/>
                <w:kern w:val="1"/>
                <w:sz w:val="18"/>
                <w:szCs w:val="18"/>
                <w:lang w:eastAsia="ar-SA"/>
              </w:rPr>
              <w:t>(wpisać odpowiednio jeżeli dotyczy)</w:t>
            </w:r>
          </w:p>
        </w:tc>
        <w:tc>
          <w:tcPr>
            <w:tcW w:w="2697" w:type="dxa"/>
          </w:tcPr>
          <w:p w14:paraId="6712173B" w14:textId="77777777" w:rsidR="005724AA" w:rsidRPr="0079096C" w:rsidRDefault="005724AA" w:rsidP="00734CBB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ind w:left="-105"/>
              <w:jc w:val="center"/>
              <w:rPr>
                <w:rFonts w:ascii="Lato" w:hAnsi="Lato"/>
                <w:kern w:val="1"/>
                <w:sz w:val="18"/>
                <w:szCs w:val="18"/>
                <w:lang w:eastAsia="ar-SA"/>
              </w:rPr>
            </w:pPr>
            <w:r w:rsidRPr="0079096C">
              <w:rPr>
                <w:rFonts w:ascii="Lato" w:hAnsi="Lato"/>
                <w:kern w:val="1"/>
                <w:sz w:val="18"/>
                <w:szCs w:val="18"/>
                <w:lang w:eastAsia="ar-SA"/>
              </w:rPr>
              <w:t>...............%</w:t>
            </w:r>
          </w:p>
          <w:p w14:paraId="3C122047" w14:textId="77777777" w:rsidR="005724AA" w:rsidRPr="0079096C" w:rsidRDefault="005724AA" w:rsidP="00734CBB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ind w:left="-105"/>
              <w:jc w:val="center"/>
              <w:rPr>
                <w:rFonts w:ascii="Lato" w:hAnsi="Lato"/>
                <w:i/>
                <w:iCs/>
                <w:kern w:val="1"/>
                <w:sz w:val="18"/>
                <w:szCs w:val="18"/>
                <w:lang w:eastAsia="ar-SA"/>
              </w:rPr>
            </w:pPr>
            <w:r w:rsidRPr="0079096C">
              <w:rPr>
                <w:rFonts w:ascii="Lato" w:hAnsi="Lato"/>
                <w:i/>
                <w:iCs/>
                <w:kern w:val="1"/>
                <w:sz w:val="18"/>
                <w:szCs w:val="18"/>
                <w:lang w:eastAsia="ar-SA"/>
              </w:rPr>
              <w:t>(wpisać odpowiednio jeżeli dotyczy)</w:t>
            </w:r>
          </w:p>
        </w:tc>
      </w:tr>
    </w:tbl>
    <w:p w14:paraId="5A43A1CA" w14:textId="43847AB9" w:rsidR="0097609E" w:rsidRPr="0068048F" w:rsidRDefault="007304C6" w:rsidP="007304C6">
      <w:pPr>
        <w:pStyle w:val="Akapitzlist"/>
        <w:tabs>
          <w:tab w:val="left" w:pos="142"/>
          <w:tab w:val="left" w:pos="426"/>
        </w:tabs>
        <w:spacing w:after="60"/>
        <w:ind w:left="142"/>
        <w:jc w:val="both"/>
        <w:rPr>
          <w:rFonts w:ascii="Lato" w:hAnsi="Lato"/>
          <w:i/>
          <w:iCs/>
          <w:sz w:val="20"/>
          <w:szCs w:val="20"/>
        </w:rPr>
      </w:pPr>
      <w:r w:rsidRPr="0068048F">
        <w:rPr>
          <w:rFonts w:ascii="Lato" w:hAnsi="Lato"/>
          <w:i/>
          <w:iCs/>
          <w:sz w:val="20"/>
          <w:szCs w:val="20"/>
        </w:rPr>
        <w:t>(</w:t>
      </w:r>
      <w:r w:rsidR="005724AA" w:rsidRPr="0068048F">
        <w:rPr>
          <w:rFonts w:ascii="Lato" w:hAnsi="Lato"/>
          <w:i/>
          <w:iCs/>
          <w:sz w:val="20"/>
          <w:szCs w:val="20"/>
        </w:rPr>
        <w:t xml:space="preserve">W przypadku, gdy Wykonawca nie wypełni punktu </w:t>
      </w:r>
      <w:r w:rsidR="007E07E1" w:rsidRPr="0068048F">
        <w:rPr>
          <w:rFonts w:ascii="Lato" w:hAnsi="Lato"/>
          <w:i/>
          <w:iCs/>
          <w:sz w:val="20"/>
          <w:szCs w:val="20"/>
        </w:rPr>
        <w:t>powyżej</w:t>
      </w:r>
      <w:r w:rsidR="005724AA" w:rsidRPr="0068048F">
        <w:rPr>
          <w:rFonts w:ascii="Lato" w:hAnsi="Lato"/>
          <w:i/>
          <w:iCs/>
          <w:sz w:val="20"/>
          <w:szCs w:val="20"/>
        </w:rPr>
        <w:t xml:space="preserve"> Zamawiający przyjmie, że wybór oferty nie będzie prowadził do powstania obowiązku podatkowego po stronie Zamawiającego.</w:t>
      </w:r>
      <w:r w:rsidRPr="0068048F">
        <w:rPr>
          <w:rFonts w:ascii="Lato" w:hAnsi="Lato"/>
          <w:i/>
          <w:iCs/>
          <w:sz w:val="20"/>
          <w:szCs w:val="20"/>
        </w:rPr>
        <w:t>)</w:t>
      </w:r>
    </w:p>
    <w:p w14:paraId="4533FD7A" w14:textId="77777777" w:rsidR="007304C6" w:rsidRPr="00481B69" w:rsidRDefault="007304C6" w:rsidP="007304C6">
      <w:pPr>
        <w:pStyle w:val="Akapitzlist"/>
        <w:tabs>
          <w:tab w:val="left" w:pos="142"/>
          <w:tab w:val="left" w:pos="426"/>
        </w:tabs>
        <w:spacing w:after="60"/>
        <w:ind w:left="142"/>
        <w:jc w:val="both"/>
        <w:rPr>
          <w:rFonts w:ascii="Lato" w:hAnsi="Lato"/>
        </w:rPr>
      </w:pPr>
    </w:p>
    <w:p w14:paraId="581AF766" w14:textId="77777777" w:rsidR="00427CD9" w:rsidRPr="0079096C" w:rsidRDefault="00427CD9" w:rsidP="007304C6">
      <w:pPr>
        <w:pStyle w:val="Akapitzlist"/>
        <w:numPr>
          <w:ilvl w:val="0"/>
          <w:numId w:val="36"/>
        </w:numPr>
        <w:spacing w:line="360" w:lineRule="auto"/>
        <w:ind w:left="284" w:hanging="284"/>
        <w:jc w:val="both"/>
        <w:rPr>
          <w:rFonts w:ascii="Lato" w:hAnsi="Lato"/>
          <w:i/>
        </w:rPr>
      </w:pPr>
      <w:r w:rsidRPr="00CB07E9">
        <w:rPr>
          <w:rFonts w:ascii="Lato" w:hAnsi="Lato"/>
          <w:bCs/>
        </w:rPr>
        <w:t>Jeżeli złożono</w:t>
      </w:r>
      <w:r w:rsidRPr="0079096C">
        <w:rPr>
          <w:rFonts w:ascii="Lato" w:hAnsi="Lato"/>
        </w:rPr>
        <w:t xml:space="preserve"> ofertę, której wybór prowadziłby do powstania u Zamawiającego obowiązku podatkowego zgodnie z przepisami ustawy o podatku od towarów i usług, Zamawiający   w celu oceny takiej oferty dolicza do przedstawionej w niej ceny podatek od towarów i usług, który miałby obowiązek rozliczyć zgodnie z tymi przepisami.</w:t>
      </w:r>
    </w:p>
    <w:p w14:paraId="1D91D8E0" w14:textId="77777777" w:rsidR="004656EF" w:rsidRPr="0079096C" w:rsidRDefault="004656EF" w:rsidP="007304C6">
      <w:pPr>
        <w:pStyle w:val="Akapitzlist"/>
        <w:numPr>
          <w:ilvl w:val="0"/>
          <w:numId w:val="36"/>
        </w:numPr>
        <w:tabs>
          <w:tab w:val="left" w:pos="142"/>
        </w:tabs>
        <w:spacing w:line="360" w:lineRule="auto"/>
        <w:ind w:left="426" w:hanging="426"/>
        <w:jc w:val="both"/>
        <w:rPr>
          <w:rFonts w:ascii="Lato" w:hAnsi="Lato"/>
        </w:rPr>
      </w:pPr>
      <w:r w:rsidRPr="00843699">
        <w:rPr>
          <w:rFonts w:ascii="Lato" w:hAnsi="Lato"/>
          <w:bCs/>
        </w:rPr>
        <w:t>Przedmiot</w:t>
      </w:r>
      <w:r w:rsidRPr="0079096C">
        <w:rPr>
          <w:rFonts w:ascii="Lato" w:hAnsi="Lato"/>
        </w:rPr>
        <w:t xml:space="preserve"> zamówienia wykonamy siłami własnymi / przy udziale podwykonawców*, którym zamierzamy powierzyć wykonanie następujących części zamówienia i podajemy firmy/nazwy podwykonawców: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97"/>
        <w:gridCol w:w="8565"/>
      </w:tblGrid>
      <w:tr w:rsidR="00427CD9" w:rsidRPr="0079096C" w14:paraId="689B1FFF" w14:textId="77777777" w:rsidTr="0068048F">
        <w:tc>
          <w:tcPr>
            <w:tcW w:w="9072" w:type="dxa"/>
            <w:gridSpan w:val="2"/>
          </w:tcPr>
          <w:p w14:paraId="7F39D486" w14:textId="77777777" w:rsidR="00427CD9" w:rsidRPr="0079096C" w:rsidRDefault="00427CD9" w:rsidP="00B2683D">
            <w:pPr>
              <w:jc w:val="center"/>
              <w:rPr>
                <w:rFonts w:ascii="Lato" w:hAnsi="Lato"/>
                <w:b/>
              </w:rPr>
            </w:pPr>
            <w:r w:rsidRPr="0079096C">
              <w:rPr>
                <w:rFonts w:ascii="Lato" w:hAnsi="Lato"/>
                <w:b/>
              </w:rPr>
              <w:t>NASTĘPUJĄCE CZĘŚCI ZAMÓWIENIA PODZLECIMY PODWYKONAWCOM</w:t>
            </w:r>
          </w:p>
        </w:tc>
      </w:tr>
      <w:tr w:rsidR="00427CD9" w:rsidRPr="0079096C" w14:paraId="3CC9DF0F" w14:textId="77777777" w:rsidTr="0068048F">
        <w:tc>
          <w:tcPr>
            <w:tcW w:w="507" w:type="dxa"/>
          </w:tcPr>
          <w:p w14:paraId="22277BA4" w14:textId="77777777" w:rsidR="00427CD9" w:rsidRPr="0079096C" w:rsidRDefault="00427CD9" w:rsidP="00B2683D">
            <w:pPr>
              <w:spacing w:line="360" w:lineRule="auto"/>
              <w:jc w:val="both"/>
              <w:rPr>
                <w:rFonts w:ascii="Lato" w:hAnsi="Lato"/>
              </w:rPr>
            </w:pPr>
            <w:r w:rsidRPr="0079096C">
              <w:rPr>
                <w:rFonts w:ascii="Lato" w:hAnsi="Lato"/>
              </w:rPr>
              <w:t>L.P.</w:t>
            </w:r>
          </w:p>
        </w:tc>
        <w:tc>
          <w:tcPr>
            <w:tcW w:w="8565" w:type="dxa"/>
          </w:tcPr>
          <w:p w14:paraId="5FBEFBAC" w14:textId="77777777" w:rsidR="00427CD9" w:rsidRPr="0079096C" w:rsidRDefault="00427CD9" w:rsidP="0068048F">
            <w:pPr>
              <w:rPr>
                <w:rFonts w:ascii="Lato" w:hAnsi="Lato"/>
              </w:rPr>
            </w:pPr>
            <w:r w:rsidRPr="0079096C">
              <w:rPr>
                <w:rFonts w:ascii="Lato" w:hAnsi="Lato"/>
              </w:rPr>
              <w:t>OKREŚLENIE CZĘŚCI ZAMÓWIENIA I NAZWA FIRM PODWYKONAWCY</w:t>
            </w:r>
            <w:r w:rsidR="005A6653" w:rsidRPr="0079096C">
              <w:rPr>
                <w:rFonts w:ascii="Lato" w:hAnsi="Lato"/>
              </w:rPr>
              <w:t xml:space="preserve"> ORAZ WARTOŚĆ/PROCENTOWY UDZIAŁ W REALIZACJI ZAMÓWIENIA</w:t>
            </w:r>
          </w:p>
        </w:tc>
      </w:tr>
      <w:tr w:rsidR="00427CD9" w:rsidRPr="0079096C" w14:paraId="2A19EACE" w14:textId="77777777" w:rsidTr="0068048F">
        <w:tc>
          <w:tcPr>
            <w:tcW w:w="507" w:type="dxa"/>
          </w:tcPr>
          <w:p w14:paraId="277F19AB" w14:textId="77777777" w:rsidR="00427CD9" w:rsidRPr="0079096C" w:rsidRDefault="00ED7F2C" w:rsidP="00B2683D">
            <w:pPr>
              <w:jc w:val="both"/>
              <w:rPr>
                <w:rFonts w:ascii="Lato" w:hAnsi="Lato"/>
              </w:rPr>
            </w:pPr>
            <w:r w:rsidRPr="0079096C">
              <w:rPr>
                <w:rFonts w:ascii="Lato" w:hAnsi="Lato"/>
              </w:rPr>
              <w:t>1</w:t>
            </w:r>
          </w:p>
        </w:tc>
        <w:tc>
          <w:tcPr>
            <w:tcW w:w="8565" w:type="dxa"/>
          </w:tcPr>
          <w:p w14:paraId="52087915" w14:textId="77777777" w:rsidR="00427CD9" w:rsidRPr="0079096C" w:rsidRDefault="00427CD9" w:rsidP="00B2683D">
            <w:pPr>
              <w:jc w:val="both"/>
              <w:rPr>
                <w:rFonts w:ascii="Lato" w:hAnsi="Lato"/>
              </w:rPr>
            </w:pPr>
          </w:p>
        </w:tc>
      </w:tr>
      <w:tr w:rsidR="00427CD9" w:rsidRPr="0079096C" w14:paraId="652057C9" w14:textId="77777777" w:rsidTr="0068048F">
        <w:tc>
          <w:tcPr>
            <w:tcW w:w="507" w:type="dxa"/>
          </w:tcPr>
          <w:p w14:paraId="3F51A1F3" w14:textId="77777777" w:rsidR="00427CD9" w:rsidRPr="0079096C" w:rsidRDefault="00ED7F2C" w:rsidP="00B2683D">
            <w:pPr>
              <w:jc w:val="both"/>
              <w:rPr>
                <w:rFonts w:ascii="Lato" w:hAnsi="Lato"/>
              </w:rPr>
            </w:pPr>
            <w:r w:rsidRPr="0079096C">
              <w:rPr>
                <w:rFonts w:ascii="Lato" w:hAnsi="Lato"/>
              </w:rPr>
              <w:t>2</w:t>
            </w:r>
          </w:p>
        </w:tc>
        <w:tc>
          <w:tcPr>
            <w:tcW w:w="8565" w:type="dxa"/>
          </w:tcPr>
          <w:p w14:paraId="39BEBB33" w14:textId="77777777" w:rsidR="00427CD9" w:rsidRPr="0079096C" w:rsidRDefault="00427CD9" w:rsidP="00B2683D">
            <w:pPr>
              <w:jc w:val="both"/>
              <w:rPr>
                <w:rFonts w:ascii="Lato" w:hAnsi="Lato"/>
              </w:rPr>
            </w:pPr>
          </w:p>
        </w:tc>
      </w:tr>
    </w:tbl>
    <w:p w14:paraId="24D4A611" w14:textId="108184A1" w:rsidR="005A6653" w:rsidRPr="0068048F" w:rsidRDefault="005A6653" w:rsidP="007304C6">
      <w:pPr>
        <w:jc w:val="both"/>
        <w:rPr>
          <w:rFonts w:ascii="Lato" w:hAnsi="Lato"/>
          <w:i/>
          <w:sz w:val="20"/>
          <w:szCs w:val="20"/>
        </w:rPr>
      </w:pPr>
      <w:r w:rsidRPr="0068048F">
        <w:rPr>
          <w:rFonts w:ascii="Lato" w:hAnsi="Lato"/>
          <w:i/>
          <w:sz w:val="20"/>
          <w:szCs w:val="20"/>
        </w:rPr>
        <w:t>(</w:t>
      </w:r>
      <w:r w:rsidR="00427CD9" w:rsidRPr="0068048F">
        <w:rPr>
          <w:rFonts w:ascii="Lato" w:hAnsi="Lato"/>
          <w:i/>
          <w:sz w:val="20"/>
          <w:szCs w:val="20"/>
        </w:rPr>
        <w:t>Niewypełnienie oznacza wykonanie całości zamówienia bez udziału podwykonawców</w:t>
      </w:r>
      <w:r w:rsidR="004656EF" w:rsidRPr="0068048F">
        <w:rPr>
          <w:rFonts w:ascii="Lato" w:hAnsi="Lato"/>
          <w:i/>
          <w:sz w:val="20"/>
          <w:szCs w:val="20"/>
        </w:rPr>
        <w:t xml:space="preserve">. </w:t>
      </w:r>
      <w:r w:rsidRPr="0068048F">
        <w:rPr>
          <w:rFonts w:ascii="Lato" w:hAnsi="Lato"/>
          <w:i/>
          <w:sz w:val="20"/>
          <w:szCs w:val="20"/>
        </w:rPr>
        <w:t>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</w:t>
      </w:r>
      <w:r w:rsidR="00AF663E" w:rsidRPr="0068048F">
        <w:rPr>
          <w:rFonts w:ascii="Lato" w:hAnsi="Lato"/>
          <w:i/>
          <w:sz w:val="20"/>
          <w:szCs w:val="20"/>
        </w:rPr>
        <w:t>)</w:t>
      </w:r>
    </w:p>
    <w:p w14:paraId="53C9C4D1" w14:textId="77777777" w:rsidR="007304C6" w:rsidRPr="007304C6" w:rsidRDefault="007304C6" w:rsidP="0068048F">
      <w:pPr>
        <w:jc w:val="both"/>
        <w:rPr>
          <w:rFonts w:ascii="Lato" w:hAnsi="Lato"/>
          <w:iCs/>
          <w:szCs w:val="20"/>
        </w:rPr>
      </w:pPr>
    </w:p>
    <w:p w14:paraId="7BE09409" w14:textId="46615DA6" w:rsidR="004E1C79" w:rsidRPr="0079096C" w:rsidRDefault="004E1C79" w:rsidP="00843699">
      <w:pPr>
        <w:pStyle w:val="Akapitzlist"/>
        <w:numPr>
          <w:ilvl w:val="0"/>
          <w:numId w:val="36"/>
        </w:numPr>
        <w:tabs>
          <w:tab w:val="left" w:pos="142"/>
        </w:tabs>
        <w:spacing w:line="360" w:lineRule="auto"/>
        <w:ind w:left="426" w:hanging="426"/>
        <w:rPr>
          <w:rFonts w:ascii="Lato" w:hAnsi="Lato"/>
        </w:rPr>
      </w:pPr>
      <w:r w:rsidRPr="0079096C">
        <w:rPr>
          <w:rFonts w:ascii="Lato" w:hAnsi="Lato"/>
        </w:rPr>
        <w:t xml:space="preserve">Niżej </w:t>
      </w:r>
      <w:r w:rsidRPr="00843699">
        <w:rPr>
          <w:rFonts w:ascii="Lato" w:hAnsi="Lato"/>
          <w:bCs/>
        </w:rPr>
        <w:t>wymienieni</w:t>
      </w:r>
      <w:r w:rsidRPr="0079096C">
        <w:rPr>
          <w:rFonts w:ascii="Lato" w:hAnsi="Lato"/>
        </w:rPr>
        <w:t xml:space="preserve"> Wykonawcy </w:t>
      </w:r>
      <w:r w:rsidRPr="0079096C">
        <w:rPr>
          <w:rFonts w:ascii="Lato" w:hAnsi="Lato"/>
          <w:u w:val="single"/>
        </w:rPr>
        <w:t>wspólnie</w:t>
      </w:r>
      <w:r w:rsidRPr="0079096C">
        <w:rPr>
          <w:rFonts w:ascii="Lato" w:hAnsi="Lato"/>
        </w:rPr>
        <w:t xml:space="preserve"> ubiegający się o udzielenie zamówienia wykonają następujące roboty budowlane/usługi składające się na przedmiot zamówienia</w:t>
      </w:r>
      <w:r w:rsidR="0068048F">
        <w:rPr>
          <w:rFonts w:ascii="Lato" w:hAnsi="Lato"/>
        </w:rPr>
        <w:t>:</w:t>
      </w:r>
    </w:p>
    <w:tbl>
      <w:tblPr>
        <w:tblW w:w="0" w:type="auto"/>
        <w:tblInd w:w="716" w:type="dxa"/>
        <w:tblLayout w:type="fixed"/>
        <w:tblLook w:val="0000" w:firstRow="0" w:lastRow="0" w:firstColumn="0" w:lastColumn="0" w:noHBand="0" w:noVBand="0"/>
      </w:tblPr>
      <w:tblGrid>
        <w:gridCol w:w="4219"/>
        <w:gridCol w:w="4820"/>
      </w:tblGrid>
      <w:tr w:rsidR="004E1C79" w:rsidRPr="0079096C" w14:paraId="60FFE806" w14:textId="77777777" w:rsidTr="007266B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AF80D" w14:textId="77777777" w:rsidR="004E1C79" w:rsidRPr="0079096C" w:rsidRDefault="004E1C79" w:rsidP="00843699">
            <w:pPr>
              <w:suppressAutoHyphens/>
              <w:jc w:val="center"/>
              <w:rPr>
                <w:rFonts w:ascii="Lato" w:hAnsi="Lato"/>
                <w:szCs w:val="20"/>
                <w:lang w:eastAsia="zh-CN"/>
              </w:rPr>
            </w:pPr>
            <w:r w:rsidRPr="0079096C">
              <w:rPr>
                <w:rFonts w:ascii="Lato" w:hAnsi="Lato"/>
                <w:szCs w:val="20"/>
                <w:lang w:eastAsia="zh-CN"/>
              </w:rPr>
              <w:t>Nazwa Wykonawcy, spośród Wykonawców wspólnie ubiegających się o udzielenie zamówienia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AC9E4" w14:textId="77777777" w:rsidR="004E1C79" w:rsidRPr="0079096C" w:rsidRDefault="004E1C79" w:rsidP="00843699">
            <w:pPr>
              <w:suppressAutoHyphens/>
              <w:jc w:val="center"/>
              <w:rPr>
                <w:rFonts w:ascii="Lato" w:hAnsi="Lato"/>
                <w:szCs w:val="20"/>
                <w:lang w:eastAsia="zh-CN"/>
              </w:rPr>
            </w:pPr>
            <w:r w:rsidRPr="0079096C">
              <w:rPr>
                <w:rFonts w:ascii="Lato" w:hAnsi="Lato"/>
                <w:szCs w:val="20"/>
                <w:lang w:eastAsia="zh-CN"/>
              </w:rPr>
              <w:t xml:space="preserve">Robota budowlana/usługa składająca się na przedmiot zamówienia, która zostanie wykonana przez Wykonawcę </w:t>
            </w:r>
          </w:p>
        </w:tc>
      </w:tr>
      <w:tr w:rsidR="004E1C79" w:rsidRPr="0079096C" w14:paraId="480643A0" w14:textId="77777777" w:rsidTr="007266B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4AA3B" w14:textId="77777777" w:rsidR="004E1C79" w:rsidRPr="00843699" w:rsidRDefault="004E1C79" w:rsidP="00843699">
            <w:pPr>
              <w:suppressAutoHyphens/>
              <w:snapToGrid w:val="0"/>
              <w:jc w:val="both"/>
              <w:rPr>
                <w:rFonts w:ascii="Lato" w:hAnsi="Lato"/>
                <w:szCs w:val="28"/>
                <w:lang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358E5" w14:textId="77777777" w:rsidR="004E1C79" w:rsidRPr="00843699" w:rsidRDefault="004E1C79" w:rsidP="00843699">
            <w:pPr>
              <w:suppressAutoHyphens/>
              <w:snapToGrid w:val="0"/>
              <w:jc w:val="both"/>
              <w:rPr>
                <w:rFonts w:ascii="Lato" w:hAnsi="Lato"/>
                <w:szCs w:val="28"/>
                <w:lang w:eastAsia="zh-CN"/>
              </w:rPr>
            </w:pPr>
          </w:p>
        </w:tc>
      </w:tr>
    </w:tbl>
    <w:p w14:paraId="335D2379" w14:textId="77777777" w:rsidR="005A6653" w:rsidRPr="0079096C" w:rsidRDefault="005A6653" w:rsidP="00843699">
      <w:pPr>
        <w:pStyle w:val="Akapitzlist"/>
        <w:numPr>
          <w:ilvl w:val="0"/>
          <w:numId w:val="36"/>
        </w:numPr>
        <w:tabs>
          <w:tab w:val="left" w:pos="142"/>
        </w:tabs>
        <w:spacing w:line="360" w:lineRule="auto"/>
        <w:ind w:left="426" w:hanging="426"/>
        <w:rPr>
          <w:rFonts w:ascii="Lato" w:hAnsi="Lato"/>
        </w:rPr>
      </w:pPr>
      <w:r w:rsidRPr="00843699">
        <w:rPr>
          <w:rFonts w:ascii="Lato" w:hAnsi="Lato"/>
          <w:bCs/>
        </w:rPr>
        <w:t>Oświadczamy</w:t>
      </w:r>
      <w:r w:rsidRPr="0079096C">
        <w:rPr>
          <w:rFonts w:ascii="Lato" w:hAnsi="Lato"/>
        </w:rPr>
        <w:t>, że ubiegając się o zamówienie polegam na zdolnościach następujących podmiotów, którzy udostępniają nam swoje zasoby:</w:t>
      </w:r>
    </w:p>
    <w:tbl>
      <w:tblPr>
        <w:tblStyle w:val="Tabela-Siatka"/>
        <w:tblW w:w="0" w:type="auto"/>
        <w:tblInd w:w="707" w:type="dxa"/>
        <w:tblLook w:val="04A0" w:firstRow="1" w:lastRow="0" w:firstColumn="1" w:lastColumn="0" w:noHBand="0" w:noVBand="1"/>
      </w:tblPr>
      <w:tblGrid>
        <w:gridCol w:w="615"/>
        <w:gridCol w:w="3748"/>
        <w:gridCol w:w="4218"/>
      </w:tblGrid>
      <w:tr w:rsidR="005A6653" w:rsidRPr="0079096C" w14:paraId="7739A273" w14:textId="77777777" w:rsidTr="0068048F">
        <w:tc>
          <w:tcPr>
            <w:tcW w:w="615" w:type="dxa"/>
          </w:tcPr>
          <w:p w14:paraId="1726A456" w14:textId="77777777" w:rsidR="005A6653" w:rsidRPr="0079096C" w:rsidRDefault="005A6653" w:rsidP="0068048F">
            <w:pPr>
              <w:tabs>
                <w:tab w:val="left" w:pos="426"/>
              </w:tabs>
              <w:jc w:val="center"/>
              <w:rPr>
                <w:rFonts w:ascii="Lato" w:hAnsi="Lato"/>
              </w:rPr>
            </w:pPr>
            <w:r w:rsidRPr="0079096C">
              <w:rPr>
                <w:rFonts w:ascii="Lato" w:hAnsi="Lato"/>
              </w:rPr>
              <w:t>L.P.</w:t>
            </w:r>
          </w:p>
        </w:tc>
        <w:tc>
          <w:tcPr>
            <w:tcW w:w="3748" w:type="dxa"/>
          </w:tcPr>
          <w:p w14:paraId="407B46BE" w14:textId="77777777" w:rsidR="005A6653" w:rsidRPr="0079096C" w:rsidRDefault="00ED7F2C" w:rsidP="0068048F">
            <w:pPr>
              <w:tabs>
                <w:tab w:val="left" w:pos="426"/>
              </w:tabs>
              <w:jc w:val="center"/>
              <w:rPr>
                <w:rFonts w:ascii="Lato" w:hAnsi="Lato"/>
              </w:rPr>
            </w:pPr>
            <w:r w:rsidRPr="0079096C">
              <w:rPr>
                <w:rFonts w:ascii="Lato" w:hAnsi="Lato"/>
              </w:rPr>
              <w:t>Podmiot udostępniający zasoby</w:t>
            </w:r>
          </w:p>
        </w:tc>
        <w:tc>
          <w:tcPr>
            <w:tcW w:w="4218" w:type="dxa"/>
          </w:tcPr>
          <w:p w14:paraId="5455B626" w14:textId="77777777" w:rsidR="005A6653" w:rsidRPr="0079096C" w:rsidRDefault="00ED7F2C" w:rsidP="0068048F">
            <w:pPr>
              <w:tabs>
                <w:tab w:val="left" w:pos="426"/>
              </w:tabs>
              <w:jc w:val="center"/>
              <w:rPr>
                <w:rFonts w:ascii="Lato" w:hAnsi="Lato"/>
              </w:rPr>
            </w:pPr>
            <w:r w:rsidRPr="0079096C">
              <w:rPr>
                <w:rFonts w:ascii="Lato" w:hAnsi="Lato"/>
              </w:rPr>
              <w:t>Rodzaj udostępnianych zasobów</w:t>
            </w:r>
          </w:p>
        </w:tc>
      </w:tr>
      <w:tr w:rsidR="005A6653" w:rsidRPr="0079096C" w14:paraId="090821B6" w14:textId="77777777" w:rsidTr="0068048F">
        <w:trPr>
          <w:trHeight w:val="387"/>
        </w:trPr>
        <w:tc>
          <w:tcPr>
            <w:tcW w:w="615" w:type="dxa"/>
          </w:tcPr>
          <w:p w14:paraId="7919FD06" w14:textId="77777777" w:rsidR="005A6653" w:rsidRPr="0079096C" w:rsidRDefault="00ED7F2C" w:rsidP="0068048F">
            <w:pPr>
              <w:tabs>
                <w:tab w:val="left" w:pos="426"/>
              </w:tabs>
              <w:jc w:val="center"/>
              <w:rPr>
                <w:rFonts w:ascii="Lato" w:hAnsi="Lato"/>
              </w:rPr>
            </w:pPr>
            <w:r w:rsidRPr="0079096C">
              <w:rPr>
                <w:rFonts w:ascii="Lato" w:hAnsi="Lato"/>
              </w:rPr>
              <w:t>1</w:t>
            </w:r>
          </w:p>
        </w:tc>
        <w:tc>
          <w:tcPr>
            <w:tcW w:w="3748" w:type="dxa"/>
          </w:tcPr>
          <w:p w14:paraId="750CDB11" w14:textId="77777777" w:rsidR="005A6653" w:rsidRPr="0079096C" w:rsidRDefault="005A6653" w:rsidP="0068048F">
            <w:pPr>
              <w:tabs>
                <w:tab w:val="left" w:pos="426"/>
              </w:tabs>
              <w:jc w:val="center"/>
              <w:rPr>
                <w:rFonts w:ascii="Lato" w:hAnsi="Lato"/>
              </w:rPr>
            </w:pPr>
          </w:p>
        </w:tc>
        <w:tc>
          <w:tcPr>
            <w:tcW w:w="4218" w:type="dxa"/>
          </w:tcPr>
          <w:p w14:paraId="093D202D" w14:textId="77777777" w:rsidR="005A6653" w:rsidRPr="0079096C" w:rsidRDefault="005A6653" w:rsidP="0068048F">
            <w:pPr>
              <w:tabs>
                <w:tab w:val="left" w:pos="426"/>
              </w:tabs>
              <w:jc w:val="center"/>
              <w:rPr>
                <w:rFonts w:ascii="Lato" w:hAnsi="Lato"/>
              </w:rPr>
            </w:pPr>
          </w:p>
        </w:tc>
      </w:tr>
      <w:tr w:rsidR="00843699" w:rsidRPr="0079096C" w14:paraId="521C66EB" w14:textId="77777777" w:rsidTr="0068048F">
        <w:trPr>
          <w:trHeight w:val="387"/>
        </w:trPr>
        <w:tc>
          <w:tcPr>
            <w:tcW w:w="615" w:type="dxa"/>
          </w:tcPr>
          <w:p w14:paraId="2ECF32D1" w14:textId="26A513BF" w:rsidR="00843699" w:rsidRPr="0079096C" w:rsidRDefault="00843699" w:rsidP="0068048F">
            <w:pPr>
              <w:tabs>
                <w:tab w:val="left" w:pos="426"/>
              </w:tabs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</w:t>
            </w:r>
          </w:p>
        </w:tc>
        <w:tc>
          <w:tcPr>
            <w:tcW w:w="3748" w:type="dxa"/>
          </w:tcPr>
          <w:p w14:paraId="5DDD4E1F" w14:textId="77777777" w:rsidR="00843699" w:rsidRPr="0079096C" w:rsidRDefault="00843699" w:rsidP="0068048F">
            <w:pPr>
              <w:tabs>
                <w:tab w:val="left" w:pos="426"/>
              </w:tabs>
              <w:jc w:val="center"/>
              <w:rPr>
                <w:rFonts w:ascii="Lato" w:hAnsi="Lato"/>
              </w:rPr>
            </w:pPr>
          </w:p>
        </w:tc>
        <w:tc>
          <w:tcPr>
            <w:tcW w:w="4218" w:type="dxa"/>
          </w:tcPr>
          <w:p w14:paraId="0E0ADF12" w14:textId="77777777" w:rsidR="00843699" w:rsidRPr="0079096C" w:rsidRDefault="00843699" w:rsidP="0068048F">
            <w:pPr>
              <w:tabs>
                <w:tab w:val="left" w:pos="426"/>
              </w:tabs>
              <w:jc w:val="center"/>
              <w:rPr>
                <w:rFonts w:ascii="Lato" w:hAnsi="Lato"/>
              </w:rPr>
            </w:pPr>
          </w:p>
        </w:tc>
      </w:tr>
    </w:tbl>
    <w:p w14:paraId="4C04D182" w14:textId="77777777" w:rsidR="005A6653" w:rsidRPr="0079096C" w:rsidRDefault="00ED7F2C" w:rsidP="00734CBB">
      <w:pPr>
        <w:tabs>
          <w:tab w:val="left" w:pos="426"/>
        </w:tabs>
        <w:spacing w:before="120" w:after="200" w:line="360" w:lineRule="auto"/>
        <w:contextualSpacing/>
        <w:jc w:val="both"/>
        <w:rPr>
          <w:rFonts w:ascii="Lato" w:hAnsi="Lato"/>
          <w:szCs w:val="20"/>
        </w:rPr>
      </w:pPr>
      <w:r w:rsidRPr="0079096C">
        <w:rPr>
          <w:rFonts w:ascii="Lato" w:hAnsi="Lato"/>
          <w:szCs w:val="20"/>
        </w:rPr>
        <w:lastRenderedPageBreak/>
        <w:t>Na podstawie art. 123 Pzp Wykonawca nie może po upływie terminu składania ofert powoływać się na zdolności lub sytuacje podmiotów udostępniających zasoby, jeżeli na etapie składania ofert nie polegał on w danym zakresie na zdolnościach lub sytuacji podmiotów udostępniających zasoby.</w:t>
      </w:r>
    </w:p>
    <w:p w14:paraId="749122F8" w14:textId="4453805C" w:rsidR="00EB4D51" w:rsidRDefault="00ED7F2C" w:rsidP="00734CBB">
      <w:pPr>
        <w:tabs>
          <w:tab w:val="left" w:pos="426"/>
        </w:tabs>
        <w:spacing w:line="360" w:lineRule="auto"/>
        <w:contextualSpacing/>
        <w:jc w:val="both"/>
        <w:rPr>
          <w:rFonts w:ascii="Lato" w:hAnsi="Lato"/>
        </w:rPr>
      </w:pPr>
      <w:r w:rsidRPr="0079096C">
        <w:rPr>
          <w:rFonts w:ascii="Lato" w:hAnsi="Lato"/>
        </w:rPr>
        <w:t>Wykonawca wskazując podmiot udostępniający zasoby, zobowiązany jest do złożenia zobowiązania podmiotu udostępniającego zasoby do oddania do dyspozycji Wykonawcy niezbędnych zasobów na potrzeby realizacji zamówienia – wzór załącznik nr 4 do SWZ.</w:t>
      </w:r>
    </w:p>
    <w:p w14:paraId="0A7CD8E1" w14:textId="665CDAFA" w:rsidR="003D2F75" w:rsidRPr="00CB07E9" w:rsidRDefault="003D2F75" w:rsidP="00F6466A">
      <w:pPr>
        <w:pStyle w:val="Akapitzlist"/>
        <w:numPr>
          <w:ilvl w:val="0"/>
          <w:numId w:val="36"/>
        </w:numPr>
        <w:tabs>
          <w:tab w:val="left" w:pos="142"/>
        </w:tabs>
        <w:spacing w:line="360" w:lineRule="auto"/>
        <w:ind w:left="426" w:hanging="426"/>
        <w:jc w:val="both"/>
        <w:rPr>
          <w:rFonts w:ascii="Lato" w:hAnsi="Lato"/>
        </w:rPr>
      </w:pPr>
      <w:r w:rsidRPr="00843699">
        <w:rPr>
          <w:rFonts w:ascii="Lato" w:hAnsi="Lato"/>
          <w:bCs/>
        </w:rPr>
        <w:t>Wadium</w:t>
      </w:r>
      <w:r>
        <w:rPr>
          <w:rFonts w:ascii="Lato" w:hAnsi="Lato"/>
        </w:rPr>
        <w:t xml:space="preserve"> w kwocie </w:t>
      </w:r>
      <w:r w:rsidR="00481B69">
        <w:rPr>
          <w:rFonts w:ascii="Lato" w:hAnsi="Lato"/>
        </w:rPr>
        <w:t>3</w:t>
      </w:r>
      <w:r>
        <w:rPr>
          <w:rFonts w:ascii="Lato" w:hAnsi="Lato"/>
        </w:rPr>
        <w:t xml:space="preserve"> 000,00 zł (słownie: </w:t>
      </w:r>
      <w:r w:rsidR="00481B69">
        <w:rPr>
          <w:rFonts w:ascii="Lato" w:hAnsi="Lato"/>
        </w:rPr>
        <w:t>trzy</w:t>
      </w:r>
      <w:r>
        <w:rPr>
          <w:rFonts w:ascii="Lato" w:hAnsi="Lato"/>
        </w:rPr>
        <w:t xml:space="preserve"> </w:t>
      </w:r>
      <w:r w:rsidR="00481B69">
        <w:rPr>
          <w:rFonts w:ascii="Lato" w:hAnsi="Lato"/>
        </w:rPr>
        <w:t>tysiące</w:t>
      </w:r>
      <w:r>
        <w:rPr>
          <w:rFonts w:ascii="Lato" w:hAnsi="Lato"/>
        </w:rPr>
        <w:t xml:space="preserve"> złotych) zostało uiszczone w dniu…. </w:t>
      </w:r>
      <w:r w:rsidRPr="00843699">
        <w:rPr>
          <w:rFonts w:ascii="Lato" w:hAnsi="Lato"/>
        </w:rPr>
        <w:t>W formie przelewu/gwarancji bankowej/gwarancji ubezpieczeniowej.</w:t>
      </w:r>
      <w:r w:rsidR="00CB07E9">
        <w:rPr>
          <w:rFonts w:ascii="Lato" w:hAnsi="Lato"/>
        </w:rPr>
        <w:t xml:space="preserve"> </w:t>
      </w:r>
      <w:r w:rsidRPr="00CB07E9">
        <w:rPr>
          <w:rFonts w:ascii="Lato" w:hAnsi="Lato"/>
        </w:rPr>
        <w:t>Dokument wniesienia wadium dołączony został do niniejszej oferty.</w:t>
      </w:r>
    </w:p>
    <w:p w14:paraId="77F950BF" w14:textId="3D7DE09C" w:rsidR="003D2F75" w:rsidRDefault="003D2F75" w:rsidP="00F6466A">
      <w:pPr>
        <w:pStyle w:val="Akapitzlist"/>
        <w:numPr>
          <w:ilvl w:val="0"/>
          <w:numId w:val="36"/>
        </w:numPr>
        <w:tabs>
          <w:tab w:val="left" w:pos="142"/>
        </w:tabs>
        <w:spacing w:line="360" w:lineRule="auto"/>
        <w:ind w:left="426" w:hanging="426"/>
        <w:jc w:val="both"/>
        <w:rPr>
          <w:rFonts w:ascii="Lato" w:hAnsi="Lato"/>
        </w:rPr>
      </w:pPr>
      <w:r>
        <w:rPr>
          <w:rFonts w:ascii="Lato" w:hAnsi="Lato"/>
        </w:rPr>
        <w:t xml:space="preserve">W </w:t>
      </w:r>
      <w:r w:rsidRPr="00843699">
        <w:rPr>
          <w:rFonts w:ascii="Lato" w:hAnsi="Lato"/>
          <w:bCs/>
        </w:rPr>
        <w:t>przypadku</w:t>
      </w:r>
      <w:r>
        <w:rPr>
          <w:rFonts w:ascii="Lato" w:hAnsi="Lato"/>
        </w:rPr>
        <w:t xml:space="preserve"> wyboru naszej oferty zobowiązujemy się do wniesienia zabezpieczenia należytego wykonania </w:t>
      </w:r>
      <w:r w:rsidR="00965C48">
        <w:rPr>
          <w:rFonts w:ascii="Lato" w:hAnsi="Lato"/>
        </w:rPr>
        <w:t xml:space="preserve">umowy w wysokości </w:t>
      </w:r>
      <w:r w:rsidR="00481B69">
        <w:rPr>
          <w:rFonts w:ascii="Lato" w:hAnsi="Lato"/>
        </w:rPr>
        <w:t>5</w:t>
      </w:r>
      <w:r w:rsidR="00965C48">
        <w:rPr>
          <w:rFonts w:ascii="Lato" w:hAnsi="Lato"/>
        </w:rPr>
        <w:t>% ceny brutto podanej w niniejszej ofercie.</w:t>
      </w:r>
    </w:p>
    <w:p w14:paraId="7D98EB68" w14:textId="6CB0E11A" w:rsidR="00965C48" w:rsidRPr="0079096C" w:rsidRDefault="00965C48" w:rsidP="00F6466A">
      <w:pPr>
        <w:pStyle w:val="Akapitzlist"/>
        <w:numPr>
          <w:ilvl w:val="0"/>
          <w:numId w:val="36"/>
        </w:numPr>
        <w:tabs>
          <w:tab w:val="left" w:pos="142"/>
        </w:tabs>
        <w:spacing w:line="360" w:lineRule="auto"/>
        <w:ind w:left="426" w:hanging="426"/>
        <w:jc w:val="both"/>
        <w:rPr>
          <w:rFonts w:ascii="Lato" w:hAnsi="Lato"/>
        </w:rPr>
      </w:pPr>
      <w:r>
        <w:rPr>
          <w:rFonts w:ascii="Lato" w:hAnsi="Lato"/>
        </w:rPr>
        <w:t xml:space="preserve"> </w:t>
      </w:r>
      <w:r w:rsidRPr="00843699">
        <w:rPr>
          <w:rFonts w:ascii="Lato" w:hAnsi="Lato"/>
          <w:bCs/>
        </w:rPr>
        <w:t>Oświadczamy</w:t>
      </w:r>
      <w:r>
        <w:rPr>
          <w:rFonts w:ascii="Lato" w:hAnsi="Lato"/>
        </w:rPr>
        <w:t>, pod rygorem wykluczenia z postępowania, iż wszystkie informacje zamieszczone w naszej ofercie i załącznikach do oferty są prawdziwe.</w:t>
      </w:r>
    </w:p>
    <w:p w14:paraId="7294F469" w14:textId="77777777" w:rsidR="00427CD9" w:rsidRPr="0079096C" w:rsidRDefault="00427CD9" w:rsidP="00F6466A">
      <w:pPr>
        <w:pStyle w:val="Akapitzlist"/>
        <w:numPr>
          <w:ilvl w:val="0"/>
          <w:numId w:val="36"/>
        </w:numPr>
        <w:tabs>
          <w:tab w:val="left" w:pos="142"/>
        </w:tabs>
        <w:spacing w:line="360" w:lineRule="auto"/>
        <w:ind w:left="426" w:hanging="426"/>
        <w:jc w:val="both"/>
        <w:rPr>
          <w:rFonts w:ascii="Lato" w:hAnsi="Lato"/>
        </w:rPr>
      </w:pPr>
      <w:r w:rsidRPr="00843699">
        <w:rPr>
          <w:rFonts w:ascii="Lato" w:hAnsi="Lato"/>
          <w:bCs/>
        </w:rPr>
        <w:t>Tajemnica</w:t>
      </w:r>
      <w:r w:rsidRPr="0079096C">
        <w:rPr>
          <w:rFonts w:ascii="Lato" w:hAnsi="Lato"/>
        </w:rPr>
        <w:t xml:space="preserve"> przedsiębiorstwa:</w:t>
      </w:r>
    </w:p>
    <w:p w14:paraId="57714F43" w14:textId="77777777" w:rsidR="00427CD9" w:rsidRPr="0079096C" w:rsidRDefault="00427CD9" w:rsidP="00F6466A">
      <w:pPr>
        <w:spacing w:line="360" w:lineRule="auto"/>
        <w:jc w:val="both"/>
        <w:rPr>
          <w:rFonts w:ascii="Lato" w:hAnsi="Lato"/>
        </w:rPr>
      </w:pPr>
      <w:r w:rsidRPr="0079096C">
        <w:rPr>
          <w:rFonts w:ascii="Lato" w:hAnsi="Lato"/>
        </w:rPr>
        <w:t>Korzystając z uprawnienia nadanego treścią art. 18 ust. 3 ustawy Prawo zamówień publicznych zastrzegamy, że informacje : ……………….…..………..(</w:t>
      </w:r>
      <w:r w:rsidRPr="0079096C">
        <w:rPr>
          <w:rFonts w:ascii="Lato" w:hAnsi="Lato"/>
          <w:sz w:val="20"/>
          <w:szCs w:val="20"/>
        </w:rPr>
        <w:t>wymienić czego dotyczy)</w:t>
      </w:r>
      <w:r w:rsidRPr="0079096C">
        <w:rPr>
          <w:rFonts w:ascii="Lato" w:hAnsi="Lato"/>
        </w:rPr>
        <w:t xml:space="preserve"> </w:t>
      </w:r>
    </w:p>
    <w:p w14:paraId="30FAA591" w14:textId="77777777" w:rsidR="00427CD9" w:rsidRPr="0079096C" w:rsidRDefault="00427CD9" w:rsidP="00F6466A">
      <w:pPr>
        <w:spacing w:line="360" w:lineRule="auto"/>
        <w:jc w:val="both"/>
        <w:rPr>
          <w:rFonts w:ascii="Lato" w:hAnsi="Lato"/>
        </w:rPr>
      </w:pPr>
      <w:r w:rsidRPr="0079096C">
        <w:rPr>
          <w:rFonts w:ascii="Lato" w:hAnsi="Lato"/>
        </w:rPr>
        <w:t xml:space="preserve">Zawarte w następujących dokumentach: ………………………………..… </w:t>
      </w:r>
      <w:r w:rsidRPr="0079096C">
        <w:rPr>
          <w:rFonts w:ascii="Lato" w:hAnsi="Lato"/>
          <w:sz w:val="20"/>
          <w:szCs w:val="20"/>
        </w:rPr>
        <w:t xml:space="preserve">(nazwa dokumentu) </w:t>
      </w:r>
      <w:r w:rsidRPr="0079096C">
        <w:rPr>
          <w:rFonts w:ascii="Lato" w:hAnsi="Lato"/>
        </w:rPr>
        <w:t>stanowią tajemnicę przedsiębiorstwa zgodnie z definicją zawartą w treści art. 11 ust. 4 ustawy z 16.04.1993 r. o zwalczaniu nieuczciwej konkurencji (</w:t>
      </w:r>
      <w:r w:rsidR="008876CF" w:rsidRPr="0079096C">
        <w:rPr>
          <w:rFonts w:ascii="Lato" w:hAnsi="Lato"/>
        </w:rPr>
        <w:t>Dz.U. 2022 poz. 1233</w:t>
      </w:r>
      <w:r w:rsidRPr="0079096C">
        <w:rPr>
          <w:rFonts w:ascii="Lato" w:hAnsi="Lato"/>
        </w:rPr>
        <w:t>) nie mogą być udostępniane innym uczestnikom postępowania.</w:t>
      </w:r>
    </w:p>
    <w:p w14:paraId="3253A100" w14:textId="1FCD7C3A" w:rsidR="00427CD9" w:rsidRPr="0079096C" w:rsidRDefault="00427CD9" w:rsidP="00F6466A">
      <w:pPr>
        <w:spacing w:line="360" w:lineRule="auto"/>
        <w:jc w:val="both"/>
        <w:rPr>
          <w:rFonts w:ascii="Lato" w:hAnsi="Lato"/>
          <w:u w:val="single"/>
        </w:rPr>
      </w:pPr>
      <w:r w:rsidRPr="0079096C">
        <w:rPr>
          <w:rFonts w:ascii="Lato" w:hAnsi="Lato"/>
          <w:u w:val="single"/>
        </w:rPr>
        <w:t>UZASADNIENIE:</w:t>
      </w:r>
      <w:r w:rsidR="00CB07E9">
        <w:rPr>
          <w:rFonts w:ascii="Lato" w:hAnsi="Lato"/>
          <w:u w:val="single"/>
        </w:rPr>
        <w:t xml:space="preserve"> </w:t>
      </w:r>
      <w:r w:rsidRPr="0079096C">
        <w:rPr>
          <w:rFonts w:ascii="Lato" w:hAnsi="Lato"/>
          <w:u w:val="single"/>
        </w:rPr>
        <w:t>Jednocześnie wykazujemy, iż zastrzeżone informacje stanowią tajemnice przedsiębiorstwa ponieważ:</w:t>
      </w:r>
      <w:r w:rsidR="00291935" w:rsidRPr="0079096C">
        <w:rPr>
          <w:rFonts w:ascii="Lato" w:hAnsi="Lato"/>
          <w:u w:val="single"/>
        </w:rPr>
        <w:t xml:space="preserve"> …………………………………………</w:t>
      </w:r>
    </w:p>
    <w:p w14:paraId="3D39345D" w14:textId="7187DFE3" w:rsidR="00EB4D51" w:rsidRPr="0079096C" w:rsidRDefault="00291935" w:rsidP="00F6466A">
      <w:pPr>
        <w:tabs>
          <w:tab w:val="left" w:pos="426"/>
        </w:tabs>
        <w:spacing w:line="360" w:lineRule="auto"/>
        <w:contextualSpacing/>
        <w:jc w:val="both"/>
        <w:rPr>
          <w:rFonts w:ascii="Lato" w:hAnsi="Lato"/>
        </w:rPr>
      </w:pPr>
      <w:r w:rsidRPr="0079096C">
        <w:rPr>
          <w:rFonts w:ascii="Lato" w:hAnsi="Lato"/>
        </w:rPr>
        <w:t>(</w:t>
      </w:r>
      <w:r w:rsidR="00427CD9" w:rsidRPr="0079096C">
        <w:rPr>
          <w:rFonts w:ascii="Lato" w:hAnsi="Lato"/>
        </w:rPr>
        <w:t>Wykonawca informację, iż zastrzeżone  informacje stanowią tajemnice przedsiębiorstwa, wykazuje powyżej lub w osobnym załączniku  (pliku) w O</w:t>
      </w:r>
      <w:r w:rsidRPr="0079096C">
        <w:rPr>
          <w:rFonts w:ascii="Lato" w:hAnsi="Lato"/>
        </w:rPr>
        <w:t>fercie).</w:t>
      </w:r>
    </w:p>
    <w:p w14:paraId="351EC41A" w14:textId="256ABFC6" w:rsidR="00427CD9" w:rsidRPr="0079096C" w:rsidRDefault="00427CD9" w:rsidP="00F6466A">
      <w:pPr>
        <w:pStyle w:val="Akapitzlist"/>
        <w:numPr>
          <w:ilvl w:val="0"/>
          <w:numId w:val="36"/>
        </w:numPr>
        <w:tabs>
          <w:tab w:val="left" w:pos="142"/>
        </w:tabs>
        <w:spacing w:line="360" w:lineRule="auto"/>
        <w:ind w:left="426" w:hanging="426"/>
        <w:jc w:val="both"/>
        <w:rPr>
          <w:rFonts w:ascii="Lato" w:hAnsi="Lato"/>
        </w:rPr>
      </w:pPr>
      <w:r w:rsidRPr="00843699">
        <w:rPr>
          <w:rFonts w:ascii="Lato" w:hAnsi="Lato"/>
          <w:bCs/>
        </w:rPr>
        <w:t>Wykonawca</w:t>
      </w:r>
      <w:r w:rsidRPr="0079096C">
        <w:rPr>
          <w:rFonts w:ascii="Lato" w:hAnsi="Lato"/>
        </w:rPr>
        <w:t xml:space="preserve"> </w:t>
      </w:r>
      <w:r w:rsidRPr="0079096C">
        <w:rPr>
          <w:rFonts w:ascii="Lato" w:hAnsi="Lato"/>
          <w:sz w:val="25"/>
          <w:szCs w:val="25"/>
        </w:rPr>
        <w:t>o</w:t>
      </w:r>
      <w:r w:rsidRPr="0079096C">
        <w:rPr>
          <w:rFonts w:ascii="Lato" w:hAnsi="Lato"/>
        </w:rPr>
        <w:t>świadcza, że jest przedsiębiorstwem</w:t>
      </w:r>
      <w:r w:rsidR="00481B69">
        <w:rPr>
          <w:rFonts w:ascii="Lato" w:hAnsi="Lato"/>
        </w:rPr>
        <w:t xml:space="preserve"> </w:t>
      </w:r>
      <w:r w:rsidR="00734CBB" w:rsidRPr="00734CBB">
        <w:rPr>
          <w:rFonts w:ascii="Lato" w:hAnsi="Lato"/>
        </w:rPr>
        <w:t>(zaznaczyć właściwe)</w:t>
      </w:r>
      <w:r w:rsidR="00481B69">
        <w:rPr>
          <w:rFonts w:ascii="Lato" w:hAnsi="Lato"/>
        </w:rPr>
        <w:t>:</w:t>
      </w:r>
    </w:p>
    <w:p w14:paraId="7855E0A0" w14:textId="6DE72052" w:rsidR="00427CD9" w:rsidRPr="0079096C" w:rsidRDefault="00734CBB" w:rsidP="00F6466A">
      <w:pPr>
        <w:pStyle w:val="Akapitzlist"/>
        <w:spacing w:before="120" w:line="360" w:lineRule="auto"/>
        <w:ind w:left="284"/>
        <w:jc w:val="both"/>
        <w:rPr>
          <w:rFonts w:ascii="Lato" w:hAnsi="Lato"/>
        </w:rPr>
      </w:pPr>
      <w:r>
        <w:rPr>
          <w:rFonts w:ascii="Lato" w:hAnsi="Lato"/>
          <w:b/>
        </w:rPr>
        <w:sym w:font="Wingdings" w:char="F0A8"/>
      </w:r>
      <w:r>
        <w:rPr>
          <w:rFonts w:ascii="Lato" w:hAnsi="Lato"/>
          <w:b/>
        </w:rPr>
        <w:t xml:space="preserve"> </w:t>
      </w:r>
      <w:r w:rsidR="00427CD9" w:rsidRPr="0079096C">
        <w:rPr>
          <w:rFonts w:ascii="Lato" w:hAnsi="Lato"/>
          <w:b/>
        </w:rPr>
        <w:t>Mikroprzedsiębiorstwo</w:t>
      </w:r>
      <w:r w:rsidR="00427CD9" w:rsidRPr="0079096C">
        <w:rPr>
          <w:rFonts w:ascii="Lato" w:hAnsi="Lato"/>
        </w:rPr>
        <w:t>: przedsiębiorstwo, które zatrudnia mniej niż 10 osób i którego roczny obrót lub roczna suma bilansowa nie przekracza 2 milionów EUR</w:t>
      </w:r>
      <w:r>
        <w:rPr>
          <w:rFonts w:ascii="Lato" w:hAnsi="Lato"/>
        </w:rPr>
        <w:t>;</w:t>
      </w:r>
    </w:p>
    <w:p w14:paraId="11974966" w14:textId="6A00BE71" w:rsidR="00427CD9" w:rsidRPr="0079096C" w:rsidRDefault="00734CBB" w:rsidP="00F6466A">
      <w:pPr>
        <w:pStyle w:val="Akapitzlist"/>
        <w:spacing w:before="120" w:line="360" w:lineRule="auto"/>
        <w:ind w:left="284"/>
        <w:jc w:val="both"/>
        <w:rPr>
          <w:rFonts w:ascii="Lato" w:hAnsi="Lato"/>
        </w:rPr>
      </w:pPr>
      <w:r>
        <w:rPr>
          <w:rFonts w:ascii="Arial" w:hAnsi="Arial" w:cs="Arial"/>
        </w:rPr>
        <w:sym w:font="Wingdings" w:char="F0A8"/>
      </w:r>
      <w:r>
        <w:rPr>
          <w:rFonts w:ascii="Arial" w:hAnsi="Arial" w:cs="Arial"/>
        </w:rPr>
        <w:t xml:space="preserve"> </w:t>
      </w:r>
      <w:r w:rsidR="00427CD9" w:rsidRPr="0079096C">
        <w:rPr>
          <w:rFonts w:ascii="Lato" w:hAnsi="Lato"/>
          <w:b/>
        </w:rPr>
        <w:t>Małe przedsiębiorstwo</w:t>
      </w:r>
      <w:r w:rsidR="00427CD9" w:rsidRPr="0079096C">
        <w:rPr>
          <w:rFonts w:ascii="Lato" w:hAnsi="Lato"/>
        </w:rPr>
        <w:t>: przedsiębiorstwo, które zatrudnia mniej niż 50 osób i którego roczny obrót lub roczna suma bilansowa nie przekracza 10 milionów EUR</w:t>
      </w:r>
      <w:r>
        <w:rPr>
          <w:rFonts w:ascii="Lato" w:hAnsi="Lato"/>
        </w:rPr>
        <w:t>;</w:t>
      </w:r>
    </w:p>
    <w:p w14:paraId="73E7777D" w14:textId="39C46CCB" w:rsidR="00427CD9" w:rsidRDefault="00734CBB" w:rsidP="00F6466A">
      <w:pPr>
        <w:pStyle w:val="Akapitzlist"/>
        <w:spacing w:before="120" w:line="360" w:lineRule="auto"/>
        <w:ind w:left="284"/>
        <w:jc w:val="both"/>
        <w:rPr>
          <w:rFonts w:ascii="Lato" w:hAnsi="Lato"/>
        </w:rPr>
      </w:pPr>
      <w:r>
        <w:rPr>
          <w:rFonts w:ascii="Arial" w:hAnsi="Arial" w:cs="Arial"/>
        </w:rPr>
        <w:lastRenderedPageBreak/>
        <w:sym w:font="Wingdings" w:char="F0A8"/>
      </w:r>
      <w:r w:rsidR="00427CD9" w:rsidRPr="0079096C">
        <w:rPr>
          <w:rFonts w:ascii="Lato" w:hAnsi="Lato"/>
          <w:b/>
        </w:rPr>
        <w:t>Średnie przedsiębiorstwo</w:t>
      </w:r>
      <w:r w:rsidR="00427CD9" w:rsidRPr="0079096C">
        <w:rPr>
          <w:rFonts w:ascii="Lato" w:hAnsi="Lato"/>
        </w:rPr>
        <w:t>: przedsiębiorstwo, które nie jest mikroprzedsiębiorstwem ani małym przedsiębiorstwem i które zatrudnia mniej niż 250 osób i którego roczny obrót nie przekracza 50 milionów EUR lub roczna suma bilansowa nie przekracza 43 milionów EUR</w:t>
      </w:r>
      <w:r>
        <w:rPr>
          <w:rFonts w:ascii="Lato" w:hAnsi="Lato"/>
        </w:rPr>
        <w:t>;</w:t>
      </w:r>
    </w:p>
    <w:p w14:paraId="11DFE169" w14:textId="66A61F20" w:rsidR="00474A40" w:rsidRPr="00734CBB" w:rsidRDefault="00734CBB" w:rsidP="00F6466A">
      <w:pPr>
        <w:pStyle w:val="Akapitzlist"/>
        <w:spacing w:before="120" w:line="360" w:lineRule="auto"/>
        <w:ind w:left="284"/>
        <w:jc w:val="both"/>
        <w:rPr>
          <w:rFonts w:ascii="Lato" w:hAnsi="Lato"/>
        </w:rPr>
      </w:pPr>
      <w:r>
        <w:rPr>
          <w:rFonts w:ascii="Arial" w:hAnsi="Arial" w:cs="Arial"/>
        </w:rPr>
        <w:sym w:font="Wingdings" w:char="F0A8"/>
      </w:r>
      <w:r>
        <w:rPr>
          <w:rFonts w:ascii="Arial" w:hAnsi="Arial" w:cs="Arial"/>
        </w:rPr>
        <w:t xml:space="preserve"> </w:t>
      </w:r>
      <w:r>
        <w:rPr>
          <w:rFonts w:ascii="Lato" w:hAnsi="Lato"/>
          <w:b/>
        </w:rPr>
        <w:t>Duże</w:t>
      </w:r>
      <w:r w:rsidRPr="0079096C">
        <w:rPr>
          <w:rFonts w:ascii="Lato" w:hAnsi="Lato"/>
          <w:b/>
        </w:rPr>
        <w:t xml:space="preserve"> przedsiębiorstwo</w:t>
      </w:r>
      <w:r w:rsidRPr="0079096C">
        <w:rPr>
          <w:rFonts w:ascii="Lato" w:hAnsi="Lato"/>
        </w:rPr>
        <w:t>:</w:t>
      </w:r>
      <w:r w:rsidRPr="00734CBB">
        <w:rPr>
          <w:rFonts w:ascii="Lato" w:hAnsi="Lato"/>
        </w:rPr>
        <w:t xml:space="preserve"> przedsiębiorstwo, które zatrudnia </w:t>
      </w:r>
      <w:r>
        <w:rPr>
          <w:rFonts w:ascii="Lato" w:hAnsi="Lato"/>
        </w:rPr>
        <w:t>więcej</w:t>
      </w:r>
      <w:r w:rsidRPr="00734CBB">
        <w:rPr>
          <w:rFonts w:ascii="Lato" w:hAnsi="Lato"/>
        </w:rPr>
        <w:t xml:space="preserve"> niż 250 osób</w:t>
      </w:r>
      <w:r>
        <w:rPr>
          <w:rFonts w:ascii="Lato" w:hAnsi="Lato"/>
        </w:rPr>
        <w:t xml:space="preserve"> </w:t>
      </w:r>
      <w:r w:rsidRPr="00734CBB">
        <w:rPr>
          <w:rFonts w:ascii="Lato" w:hAnsi="Lato"/>
        </w:rPr>
        <w:t>i którego roczny obrót przekracza 50 m</w:t>
      </w:r>
      <w:r>
        <w:rPr>
          <w:rFonts w:ascii="Lato" w:hAnsi="Lato"/>
        </w:rPr>
        <w:t>ln</w:t>
      </w:r>
      <w:r w:rsidRPr="00734CBB">
        <w:rPr>
          <w:rFonts w:ascii="Lato" w:hAnsi="Lato"/>
        </w:rPr>
        <w:t xml:space="preserve"> EUR lub roczna suma bilansowa przekracza 43 milionów</w:t>
      </w:r>
      <w:r>
        <w:rPr>
          <w:rFonts w:ascii="Lato" w:hAnsi="Lato"/>
        </w:rPr>
        <w:t xml:space="preserve"> </w:t>
      </w:r>
      <w:r w:rsidRPr="00734CBB">
        <w:rPr>
          <w:rFonts w:ascii="Lato" w:hAnsi="Lato"/>
        </w:rPr>
        <w:t>EUR</w:t>
      </w:r>
      <w:r>
        <w:rPr>
          <w:rFonts w:ascii="Lato" w:hAnsi="Lato"/>
        </w:rPr>
        <w:t>;</w:t>
      </w:r>
    </w:p>
    <w:p w14:paraId="600B0816" w14:textId="0D97597A" w:rsidR="009A396A" w:rsidRDefault="009A396A" w:rsidP="00F6466A">
      <w:pPr>
        <w:pStyle w:val="Akapitzlist"/>
        <w:numPr>
          <w:ilvl w:val="0"/>
          <w:numId w:val="36"/>
        </w:numPr>
        <w:tabs>
          <w:tab w:val="left" w:pos="142"/>
        </w:tabs>
        <w:spacing w:line="360" w:lineRule="auto"/>
        <w:ind w:left="426" w:hanging="426"/>
        <w:jc w:val="both"/>
        <w:rPr>
          <w:rFonts w:ascii="Lato" w:hAnsi="Lato"/>
        </w:rPr>
      </w:pPr>
      <w:r w:rsidRPr="00843699">
        <w:rPr>
          <w:rFonts w:ascii="Lato" w:hAnsi="Lato"/>
          <w:bCs/>
        </w:rPr>
        <w:t>Pod</w:t>
      </w:r>
      <w:r w:rsidRPr="0079096C">
        <w:rPr>
          <w:rFonts w:ascii="Lato" w:hAnsi="Lato"/>
        </w:rPr>
        <w:t xml:space="preserve"> groźbą odpowiedzialności karnej, mając na względzie dyspozycje zawarte w art. 297 i 305 ustawy z dnia 6 czerwca 1997 r. –Kodeks karny (</w:t>
      </w:r>
      <w:r w:rsidR="00965C48" w:rsidRPr="00965C48">
        <w:rPr>
          <w:rFonts w:ascii="Lato" w:hAnsi="Lato"/>
        </w:rPr>
        <w:t>Dz.U. z 2024 r. poz. 17</w:t>
      </w:r>
      <w:r w:rsidRPr="0079096C">
        <w:rPr>
          <w:rFonts w:ascii="Lato" w:hAnsi="Lato"/>
        </w:rPr>
        <w:t>) oświadczamy, że załączone do niniejszej oferty doku</w:t>
      </w:r>
      <w:r w:rsidR="00FD69BF" w:rsidRPr="0079096C">
        <w:rPr>
          <w:rFonts w:ascii="Lato" w:hAnsi="Lato"/>
        </w:rPr>
        <w:t xml:space="preserve">menty opisują stan </w:t>
      </w:r>
      <w:r w:rsidR="00FD69BF" w:rsidRPr="00843699">
        <w:rPr>
          <w:rFonts w:ascii="Lato" w:hAnsi="Lato"/>
          <w:bCs/>
        </w:rPr>
        <w:t xml:space="preserve">faktyczny </w:t>
      </w:r>
      <w:r w:rsidRPr="00843699">
        <w:rPr>
          <w:rFonts w:ascii="Lato" w:hAnsi="Lato"/>
          <w:bCs/>
        </w:rPr>
        <w:t>i</w:t>
      </w:r>
      <w:r w:rsidRPr="0079096C">
        <w:rPr>
          <w:rFonts w:ascii="Lato" w:hAnsi="Lato"/>
        </w:rPr>
        <w:t xml:space="preserve"> prawny, aktualny na dzień składania ofert.</w:t>
      </w:r>
    </w:p>
    <w:p w14:paraId="025057D8" w14:textId="6CA36BC7" w:rsidR="000B6783" w:rsidRPr="00F6466A" w:rsidRDefault="000B6783" w:rsidP="00F6466A">
      <w:pPr>
        <w:pStyle w:val="Akapitzlist"/>
        <w:numPr>
          <w:ilvl w:val="0"/>
          <w:numId w:val="36"/>
        </w:numPr>
        <w:tabs>
          <w:tab w:val="left" w:pos="142"/>
        </w:tabs>
        <w:spacing w:line="360" w:lineRule="auto"/>
        <w:ind w:left="426" w:hanging="426"/>
        <w:jc w:val="both"/>
        <w:rPr>
          <w:rFonts w:ascii="Lato" w:hAnsi="Lato"/>
        </w:rPr>
      </w:pPr>
      <w:r w:rsidRPr="000B6783">
        <w:rPr>
          <w:rFonts w:ascii="Lato" w:hAnsi="Lato"/>
          <w:bCs/>
        </w:rPr>
        <w:t>Ustanowionym</w:t>
      </w:r>
      <w:r w:rsidRPr="000B6783">
        <w:rPr>
          <w:rFonts w:ascii="Lato" w:hAnsi="Lato"/>
        </w:rPr>
        <w:t xml:space="preserve"> pełnomocnikiem do reprezentowania w postępowaniu o udzielenie zamówienia i/lub zawarcia umowy w sprawie zamówienia publicznego, w przypadku składania oferty wspólnej przez dwa lub więcej podmioty gospodarcze (konsorcja/spółki cywilne) jest:</w:t>
      </w:r>
      <w:r w:rsidR="00F6466A">
        <w:rPr>
          <w:rFonts w:ascii="Lato" w:hAnsi="Lato"/>
        </w:rPr>
        <w:t xml:space="preserve"> </w:t>
      </w:r>
      <w:r w:rsidRPr="00F6466A">
        <w:rPr>
          <w:rFonts w:ascii="Lato" w:hAnsi="Lato"/>
        </w:rPr>
        <w:t>stanowisko:........... imię i nazwisko:............ tel.:......... e-mail: ……Upoważnienie dla ww. osoby wynika z następującego/ych dokumentu/ów … które zostają dołączone do niniejszej oferty.</w:t>
      </w:r>
    </w:p>
    <w:p w14:paraId="52CC180F" w14:textId="054CA0F3" w:rsidR="00CB07E9" w:rsidRPr="00B2683D" w:rsidRDefault="00BE5293" w:rsidP="00B2683D">
      <w:pPr>
        <w:pStyle w:val="Akapitzlist"/>
        <w:numPr>
          <w:ilvl w:val="0"/>
          <w:numId w:val="36"/>
        </w:numPr>
        <w:tabs>
          <w:tab w:val="left" w:pos="142"/>
        </w:tabs>
        <w:spacing w:line="360" w:lineRule="auto"/>
        <w:ind w:left="426" w:hanging="426"/>
        <w:rPr>
          <w:rFonts w:ascii="Lato" w:hAnsi="Lato"/>
        </w:rPr>
      </w:pPr>
      <w:r w:rsidRPr="0079096C">
        <w:rPr>
          <w:rFonts w:ascii="Lato" w:hAnsi="Lato"/>
        </w:rPr>
        <w:t>Do niniejszej oferty dołączono jako załączniki</w:t>
      </w:r>
      <w:r w:rsidR="00520FD7" w:rsidRPr="0079096C">
        <w:rPr>
          <w:rFonts w:ascii="Lato" w:hAnsi="Lato"/>
        </w:rPr>
        <w:t xml:space="preserve"> (podać numer załącznika)</w:t>
      </w:r>
      <w:r w:rsidRPr="0079096C">
        <w:rPr>
          <w:rFonts w:ascii="Lato" w:hAnsi="Lato"/>
        </w:rPr>
        <w:t>:</w:t>
      </w:r>
      <w:r w:rsidR="00520FD7" w:rsidRPr="00843699">
        <w:rPr>
          <w:rFonts w:ascii="Lato" w:hAnsi="Lato"/>
          <w:sz w:val="22"/>
          <w:szCs w:val="22"/>
        </w:rPr>
        <w:t>……</w:t>
      </w:r>
    </w:p>
    <w:p w14:paraId="21FF588A" w14:textId="77777777" w:rsidR="00F6466A" w:rsidRDefault="00F6466A" w:rsidP="00843699">
      <w:pPr>
        <w:autoSpaceDE w:val="0"/>
        <w:autoSpaceDN w:val="0"/>
        <w:adjustRightInd w:val="0"/>
        <w:spacing w:line="360" w:lineRule="auto"/>
        <w:ind w:left="3540" w:hanging="3540"/>
        <w:jc w:val="right"/>
        <w:rPr>
          <w:rFonts w:ascii="Lato" w:hAnsi="Lato"/>
          <w:sz w:val="20"/>
          <w:szCs w:val="20"/>
        </w:rPr>
      </w:pPr>
    </w:p>
    <w:p w14:paraId="481E8758" w14:textId="77777777" w:rsidR="00F6466A" w:rsidRDefault="00F6466A" w:rsidP="00843699">
      <w:pPr>
        <w:autoSpaceDE w:val="0"/>
        <w:autoSpaceDN w:val="0"/>
        <w:adjustRightInd w:val="0"/>
        <w:spacing w:line="360" w:lineRule="auto"/>
        <w:ind w:left="3540" w:hanging="3540"/>
        <w:jc w:val="right"/>
        <w:rPr>
          <w:rFonts w:ascii="Lato" w:hAnsi="Lato"/>
          <w:sz w:val="20"/>
          <w:szCs w:val="20"/>
        </w:rPr>
      </w:pPr>
    </w:p>
    <w:p w14:paraId="426AECCC" w14:textId="5BF4599B" w:rsidR="009A396A" w:rsidRPr="0079096C" w:rsidRDefault="009A396A" w:rsidP="00843699">
      <w:pPr>
        <w:autoSpaceDE w:val="0"/>
        <w:autoSpaceDN w:val="0"/>
        <w:adjustRightInd w:val="0"/>
        <w:spacing w:line="360" w:lineRule="auto"/>
        <w:ind w:left="3540" w:hanging="3540"/>
        <w:jc w:val="right"/>
        <w:rPr>
          <w:rFonts w:ascii="Lato" w:hAnsi="Lato"/>
          <w:sz w:val="20"/>
          <w:szCs w:val="20"/>
        </w:rPr>
      </w:pPr>
      <w:r w:rsidRPr="0079096C">
        <w:rPr>
          <w:rFonts w:ascii="Lato" w:hAnsi="Lato"/>
          <w:sz w:val="20"/>
          <w:szCs w:val="20"/>
        </w:rPr>
        <w:t>-----------------------------------------------------</w:t>
      </w:r>
    </w:p>
    <w:p w14:paraId="1B0B1392" w14:textId="77777777" w:rsidR="009A396A" w:rsidRPr="0079096C" w:rsidRDefault="009A396A" w:rsidP="00734CBB">
      <w:pPr>
        <w:autoSpaceDE w:val="0"/>
        <w:autoSpaceDN w:val="0"/>
        <w:adjustRightInd w:val="0"/>
        <w:spacing w:line="360" w:lineRule="auto"/>
        <w:ind w:left="3540" w:hanging="3540"/>
        <w:rPr>
          <w:rFonts w:ascii="Lato" w:hAnsi="Lato"/>
          <w:sz w:val="20"/>
          <w:szCs w:val="20"/>
        </w:rPr>
      </w:pPr>
      <w:r w:rsidRPr="0079096C">
        <w:rPr>
          <w:rFonts w:ascii="Lato" w:hAnsi="Lato"/>
          <w:sz w:val="20"/>
          <w:szCs w:val="20"/>
        </w:rPr>
        <w:tab/>
      </w:r>
      <w:r w:rsidRPr="0079096C">
        <w:rPr>
          <w:rFonts w:ascii="Lato" w:hAnsi="Lato"/>
          <w:sz w:val="20"/>
          <w:szCs w:val="20"/>
        </w:rPr>
        <w:tab/>
      </w:r>
      <w:r w:rsidR="007266B7" w:rsidRPr="0079096C">
        <w:rPr>
          <w:rFonts w:ascii="Lato" w:hAnsi="Lato"/>
          <w:sz w:val="20"/>
          <w:szCs w:val="20"/>
        </w:rPr>
        <w:tab/>
      </w:r>
      <w:r w:rsidRPr="0079096C">
        <w:rPr>
          <w:rFonts w:ascii="Lato" w:hAnsi="Lato"/>
          <w:sz w:val="20"/>
          <w:szCs w:val="20"/>
        </w:rPr>
        <w:t>Podpis Wykonawcy</w:t>
      </w:r>
    </w:p>
    <w:p w14:paraId="12FA8A21" w14:textId="77777777" w:rsidR="007B0490" w:rsidRPr="00843699" w:rsidRDefault="007B0490" w:rsidP="00843699">
      <w:pPr>
        <w:pStyle w:val="Tekstpodstawowy"/>
        <w:rPr>
          <w:rFonts w:ascii="Lato" w:hAnsi="Lato"/>
          <w:sz w:val="16"/>
          <w:szCs w:val="16"/>
        </w:rPr>
      </w:pPr>
      <w:r w:rsidRPr="00843699">
        <w:rPr>
          <w:rFonts w:ascii="Lato" w:hAnsi="Lato"/>
          <w:sz w:val="16"/>
          <w:szCs w:val="16"/>
        </w:rPr>
        <w:t>*/       niepotrzebne skreślić</w:t>
      </w:r>
    </w:p>
    <w:p w14:paraId="3091CF68" w14:textId="77777777" w:rsidR="007B0490" w:rsidRPr="00843699" w:rsidRDefault="007B0490" w:rsidP="00843699">
      <w:pPr>
        <w:pStyle w:val="Tekstpodstawowy"/>
        <w:ind w:left="284" w:hanging="284"/>
        <w:rPr>
          <w:rFonts w:ascii="Lato" w:hAnsi="Lato"/>
          <w:sz w:val="16"/>
          <w:szCs w:val="16"/>
        </w:rPr>
      </w:pPr>
      <w:r w:rsidRPr="00843699">
        <w:rPr>
          <w:rFonts w:ascii="Lato" w:hAnsi="Lato"/>
          <w:sz w:val="16"/>
          <w:szCs w:val="16"/>
        </w:rPr>
        <w:t>**/     przy rozbieżności między ceną wyrażoną cyfrą a  słownie, ważne jest określenie słownie</w:t>
      </w:r>
    </w:p>
    <w:p w14:paraId="64CEA431" w14:textId="77777777" w:rsidR="007B0490" w:rsidRPr="00843699" w:rsidRDefault="007B0490" w:rsidP="00843699">
      <w:pPr>
        <w:pStyle w:val="Tekstpodstawowy"/>
        <w:ind w:left="284" w:hanging="284"/>
        <w:rPr>
          <w:rFonts w:ascii="Lato" w:hAnsi="Lato"/>
          <w:b/>
          <w:sz w:val="16"/>
          <w:szCs w:val="16"/>
        </w:rPr>
      </w:pPr>
      <w:r w:rsidRPr="00843699">
        <w:rPr>
          <w:rFonts w:ascii="Lato" w:hAnsi="Lato"/>
          <w:sz w:val="16"/>
          <w:szCs w:val="16"/>
        </w:rPr>
        <w:t xml:space="preserve">***/   </w:t>
      </w:r>
      <w:r w:rsidRPr="00843699">
        <w:rPr>
          <w:rFonts w:ascii="Lato" w:hAnsi="Lato"/>
          <w:b/>
          <w:sz w:val="16"/>
          <w:szCs w:val="16"/>
        </w:rPr>
        <w:t xml:space="preserve">pod pojęciem ceny należy rozumieć definicję zawartą w art. 3 ustawy z dnia 5 lipca 2001r. o cenach, </w:t>
      </w:r>
    </w:p>
    <w:p w14:paraId="667DDCB7" w14:textId="77777777" w:rsidR="007B0490" w:rsidRPr="00843699" w:rsidRDefault="007B0490" w:rsidP="00843699">
      <w:pPr>
        <w:pStyle w:val="Tekstpodstawowy"/>
        <w:ind w:left="284" w:hanging="284"/>
        <w:rPr>
          <w:rFonts w:ascii="Lato" w:hAnsi="Lato"/>
          <w:sz w:val="16"/>
          <w:szCs w:val="16"/>
        </w:rPr>
      </w:pPr>
      <w:r w:rsidRPr="00843699">
        <w:rPr>
          <w:rFonts w:ascii="Lato" w:hAnsi="Lato"/>
          <w:b/>
          <w:sz w:val="16"/>
          <w:szCs w:val="16"/>
        </w:rPr>
        <w:t xml:space="preserve">         </w:t>
      </w:r>
      <w:r w:rsidRPr="00843699">
        <w:rPr>
          <w:rFonts w:ascii="Lato" w:hAnsi="Lato"/>
          <w:sz w:val="16"/>
          <w:szCs w:val="16"/>
        </w:rPr>
        <w:t>„cena – wartość   wyrażoną   w   jednostkach   pieniężnych,   którą   kupujący   jest   obowiązany   zapłacić</w:t>
      </w:r>
    </w:p>
    <w:p w14:paraId="05894E6C" w14:textId="77777777" w:rsidR="007B0490" w:rsidRPr="00843699" w:rsidRDefault="007B0490" w:rsidP="00843699">
      <w:pPr>
        <w:pStyle w:val="Tekstpodstawowy"/>
        <w:ind w:left="284" w:hanging="284"/>
        <w:rPr>
          <w:rFonts w:ascii="Lato" w:hAnsi="Lato"/>
          <w:sz w:val="16"/>
          <w:szCs w:val="16"/>
        </w:rPr>
      </w:pPr>
      <w:r w:rsidRPr="00843699">
        <w:rPr>
          <w:rFonts w:ascii="Lato" w:hAnsi="Lato"/>
          <w:sz w:val="16"/>
          <w:szCs w:val="16"/>
        </w:rPr>
        <w:t xml:space="preserve">          przedsiębiorcy   za   towar lub  usługę;  w  cenie  uwzględnia się podatek od towarów i usług oraz podatek</w:t>
      </w:r>
    </w:p>
    <w:p w14:paraId="7F9234F6" w14:textId="77777777" w:rsidR="007B0490" w:rsidRPr="00843699" w:rsidRDefault="007B0490" w:rsidP="00843699">
      <w:pPr>
        <w:pStyle w:val="Tekstpodstawowy"/>
        <w:ind w:left="284" w:hanging="284"/>
        <w:rPr>
          <w:rFonts w:ascii="Lato" w:hAnsi="Lato"/>
          <w:sz w:val="16"/>
          <w:szCs w:val="16"/>
        </w:rPr>
      </w:pPr>
      <w:r w:rsidRPr="00843699">
        <w:rPr>
          <w:rFonts w:ascii="Lato" w:hAnsi="Lato"/>
          <w:sz w:val="16"/>
          <w:szCs w:val="16"/>
        </w:rPr>
        <w:t xml:space="preserve">          akcyzowy,   jeżeli   na   podstawie   odrębnych   przepisów   sprzedaż   towaru (usługi) podlega obciążeniu </w:t>
      </w:r>
    </w:p>
    <w:p w14:paraId="2706B642" w14:textId="77777777" w:rsidR="007B0490" w:rsidRPr="00843699" w:rsidRDefault="007B0490" w:rsidP="00843699">
      <w:pPr>
        <w:pStyle w:val="Tekstpodstawowy"/>
        <w:ind w:left="284" w:hanging="284"/>
        <w:rPr>
          <w:rFonts w:ascii="Lato" w:hAnsi="Lato"/>
          <w:b/>
          <w:i/>
          <w:sz w:val="18"/>
          <w:szCs w:val="18"/>
          <w:u w:val="single"/>
        </w:rPr>
      </w:pPr>
      <w:r w:rsidRPr="00843699">
        <w:rPr>
          <w:rFonts w:ascii="Lato" w:hAnsi="Lato"/>
          <w:sz w:val="16"/>
          <w:szCs w:val="16"/>
        </w:rPr>
        <w:t xml:space="preserve">         podatkiem od towarów i usług oraz podatkiem akcyzowym”.</w:t>
      </w:r>
      <w:r w:rsidRPr="00843699">
        <w:rPr>
          <w:rFonts w:ascii="Lato" w:hAnsi="Lato"/>
          <w:b/>
          <w:i/>
          <w:sz w:val="18"/>
          <w:szCs w:val="18"/>
        </w:rPr>
        <w:tab/>
      </w:r>
    </w:p>
    <w:sectPr w:rsidR="007B0490" w:rsidRPr="00843699" w:rsidSect="0084369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05F5E" w14:textId="77777777" w:rsidR="00420D90" w:rsidRDefault="00420D90" w:rsidP="001966E0">
      <w:r>
        <w:separator/>
      </w:r>
    </w:p>
  </w:endnote>
  <w:endnote w:type="continuationSeparator" w:id="0">
    <w:p w14:paraId="258FC956" w14:textId="77777777" w:rsidR="00420D90" w:rsidRDefault="00420D90" w:rsidP="00196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BIJB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NIKML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Lato" w:hAnsi="Lato"/>
      </w:rPr>
      <w:id w:val="-1558161452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C63D62" w14:textId="77777777" w:rsidR="00FD69BF" w:rsidRPr="00481B69" w:rsidRDefault="00FD69BF">
            <w:pPr>
              <w:pStyle w:val="Stopka"/>
              <w:jc w:val="right"/>
              <w:rPr>
                <w:rFonts w:ascii="Lato" w:hAnsi="Lato"/>
              </w:rPr>
            </w:pPr>
            <w:r w:rsidRPr="00481B69">
              <w:rPr>
                <w:rFonts w:ascii="Lato" w:hAnsi="Lato"/>
              </w:rPr>
              <w:t xml:space="preserve">Strona </w:t>
            </w:r>
            <w:r w:rsidRPr="00481B69">
              <w:rPr>
                <w:rFonts w:ascii="Lato" w:hAnsi="Lato"/>
                <w:b/>
                <w:bCs/>
              </w:rPr>
              <w:fldChar w:fldCharType="begin"/>
            </w:r>
            <w:r w:rsidRPr="00481B69">
              <w:rPr>
                <w:rFonts w:ascii="Lato" w:hAnsi="Lato"/>
                <w:b/>
                <w:bCs/>
              </w:rPr>
              <w:instrText>PAGE</w:instrText>
            </w:r>
            <w:r w:rsidRPr="00481B69">
              <w:rPr>
                <w:rFonts w:ascii="Lato" w:hAnsi="Lato"/>
                <w:b/>
                <w:bCs/>
              </w:rPr>
              <w:fldChar w:fldCharType="separate"/>
            </w:r>
            <w:r w:rsidR="00BF7537" w:rsidRPr="00481B69">
              <w:rPr>
                <w:rFonts w:ascii="Lato" w:hAnsi="Lato"/>
                <w:b/>
                <w:bCs/>
                <w:noProof/>
              </w:rPr>
              <w:t>2</w:t>
            </w:r>
            <w:r w:rsidRPr="00481B69">
              <w:rPr>
                <w:rFonts w:ascii="Lato" w:hAnsi="Lato"/>
                <w:b/>
                <w:bCs/>
              </w:rPr>
              <w:fldChar w:fldCharType="end"/>
            </w:r>
            <w:r w:rsidRPr="00481B69">
              <w:rPr>
                <w:rFonts w:ascii="Lato" w:hAnsi="Lato"/>
              </w:rPr>
              <w:t xml:space="preserve"> z </w:t>
            </w:r>
            <w:r w:rsidRPr="00481B69">
              <w:rPr>
                <w:rFonts w:ascii="Lato" w:hAnsi="Lato"/>
                <w:b/>
                <w:bCs/>
              </w:rPr>
              <w:fldChar w:fldCharType="begin"/>
            </w:r>
            <w:r w:rsidRPr="00481B69">
              <w:rPr>
                <w:rFonts w:ascii="Lato" w:hAnsi="Lato"/>
                <w:b/>
                <w:bCs/>
              </w:rPr>
              <w:instrText>NUMPAGES</w:instrText>
            </w:r>
            <w:r w:rsidRPr="00481B69">
              <w:rPr>
                <w:rFonts w:ascii="Lato" w:hAnsi="Lato"/>
                <w:b/>
                <w:bCs/>
              </w:rPr>
              <w:fldChar w:fldCharType="separate"/>
            </w:r>
            <w:r w:rsidR="00BF7537" w:rsidRPr="00481B69">
              <w:rPr>
                <w:rFonts w:ascii="Lato" w:hAnsi="Lato"/>
                <w:b/>
                <w:bCs/>
                <w:noProof/>
              </w:rPr>
              <w:t>5</w:t>
            </w:r>
            <w:r w:rsidRPr="00481B69">
              <w:rPr>
                <w:rFonts w:ascii="Lato" w:hAnsi="Lato"/>
                <w:b/>
                <w:bCs/>
              </w:rPr>
              <w:fldChar w:fldCharType="end"/>
            </w:r>
          </w:p>
        </w:sdtContent>
      </w:sdt>
    </w:sdtContent>
  </w:sdt>
  <w:p w14:paraId="7C2D9D28" w14:textId="77777777" w:rsidR="009A396A" w:rsidRPr="00EA0D8B" w:rsidRDefault="009A396A" w:rsidP="00EA0D8B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90CB4" w14:textId="77777777" w:rsidR="00420D90" w:rsidRDefault="00420D90" w:rsidP="001966E0">
      <w:r>
        <w:separator/>
      </w:r>
    </w:p>
  </w:footnote>
  <w:footnote w:type="continuationSeparator" w:id="0">
    <w:p w14:paraId="7D3A63E1" w14:textId="77777777" w:rsidR="00420D90" w:rsidRDefault="00420D90" w:rsidP="00196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6150E" w14:textId="72112A15" w:rsidR="000824AA" w:rsidRPr="002E30FF" w:rsidRDefault="000824AA" w:rsidP="000824AA">
    <w:pPr>
      <w:pStyle w:val="Nagwek"/>
      <w:rPr>
        <w:rFonts w:ascii="Lato" w:hAnsi="Lato"/>
      </w:rPr>
    </w:pPr>
    <w:r w:rsidRPr="002E30FF">
      <w:rPr>
        <w:rFonts w:ascii="Lato" w:hAnsi="Lato"/>
      </w:rPr>
      <w:t>Nr: DAT- 2</w:t>
    </w:r>
    <w:r>
      <w:rPr>
        <w:rFonts w:ascii="Lato" w:hAnsi="Lato"/>
      </w:rPr>
      <w:t>151</w:t>
    </w:r>
    <w:r w:rsidRPr="002E30FF">
      <w:rPr>
        <w:rFonts w:ascii="Lato" w:hAnsi="Lato"/>
      </w:rPr>
      <w:t>-</w:t>
    </w:r>
    <w:r>
      <w:rPr>
        <w:rFonts w:ascii="Lato" w:hAnsi="Lato"/>
      </w:rPr>
      <w:t>5</w:t>
    </w:r>
    <w:r w:rsidRPr="002E30FF">
      <w:rPr>
        <w:rFonts w:ascii="Lato" w:hAnsi="Lato"/>
      </w:rPr>
      <w:t>/2</w:t>
    </w:r>
    <w:r>
      <w:rPr>
        <w:rFonts w:ascii="Lato" w:hAnsi="Lato"/>
      </w:rPr>
      <w:t>6</w:t>
    </w:r>
    <w:r w:rsidRPr="002E30FF">
      <w:rPr>
        <w:rFonts w:ascii="Lato" w:hAnsi="Lato"/>
      </w:rPr>
      <w:t xml:space="preserve"> </w:t>
    </w:r>
    <w:r w:rsidRPr="002E30FF">
      <w:rPr>
        <w:rFonts w:ascii="Lato" w:hAnsi="Lato"/>
      </w:rPr>
      <w:tab/>
      <w:t xml:space="preserve">                                                       </w:t>
    </w:r>
    <w:r>
      <w:rPr>
        <w:rFonts w:ascii="Lato" w:hAnsi="Lato"/>
      </w:rPr>
      <w:t xml:space="preserve">           </w:t>
    </w:r>
    <w:r w:rsidRPr="002E30FF">
      <w:rPr>
        <w:rFonts w:ascii="Lato" w:hAnsi="Lato"/>
      </w:rPr>
      <w:t xml:space="preserve">Załącznik Nr 1 do </w:t>
    </w:r>
    <w:r>
      <w:rPr>
        <w:rFonts w:ascii="Lato" w:hAnsi="Lato"/>
      </w:rPr>
      <w:t>SWZ</w:t>
    </w:r>
  </w:p>
  <w:p w14:paraId="5B202536" w14:textId="77777777" w:rsidR="000824AA" w:rsidRDefault="000824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</w:pPr>
      <w:rPr>
        <w:rFonts w:ascii="Times New Roman" w:hAnsi="Times New Roman" w:cs="Times New Roman"/>
      </w:rPr>
    </w:lvl>
  </w:abstractNum>
  <w:abstractNum w:abstractNumId="1" w15:restartNumberingAfterBreak="0">
    <w:nsid w:val="00000005"/>
    <w:multiLevelType w:val="multilevel"/>
    <w:tmpl w:val="0862D950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7"/>
    <w:multiLevelType w:val="singleLevel"/>
    <w:tmpl w:val="61324112"/>
    <w:name w:val="WW8Num8"/>
    <w:lvl w:ilvl="0">
      <w:start w:val="1"/>
      <w:numFmt w:val="decimal"/>
      <w:lvlText w:val="%1."/>
      <w:lvlJc w:val="left"/>
      <w:pPr>
        <w:tabs>
          <w:tab w:val="num" w:pos="643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cs="Times New Roman"/>
      </w:rPr>
    </w:lvl>
  </w:abstractNum>
  <w:abstractNum w:abstractNumId="4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709"/>
        </w:tabs>
        <w:ind w:left="0" w:firstLine="0"/>
      </w:pPr>
      <w:rPr>
        <w:rFonts w:cs="Times New Roman"/>
      </w:rPr>
    </w:lvl>
  </w:abstractNum>
  <w:abstractNum w:abstractNumId="5" w15:restartNumberingAfterBreak="0">
    <w:nsid w:val="00000024"/>
    <w:multiLevelType w:val="singleLevel"/>
    <w:tmpl w:val="00000024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6" w15:restartNumberingAfterBreak="0">
    <w:nsid w:val="0000002C"/>
    <w:multiLevelType w:val="singleLevel"/>
    <w:tmpl w:val="0000002C"/>
    <w:name w:val="WW8Num45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7" w15:restartNumberingAfterBreak="0">
    <w:nsid w:val="0000002D"/>
    <w:multiLevelType w:val="singleLevel"/>
    <w:tmpl w:val="0000002D"/>
    <w:name w:val="WW8Num46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8" w15:restartNumberingAfterBreak="0">
    <w:nsid w:val="0000005B"/>
    <w:multiLevelType w:val="multilevel"/>
    <w:tmpl w:val="0000005B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9" w15:restartNumberingAfterBreak="0">
    <w:nsid w:val="00AF5EC3"/>
    <w:multiLevelType w:val="hybridMultilevel"/>
    <w:tmpl w:val="BBF665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C7706B"/>
    <w:multiLevelType w:val="hybridMultilevel"/>
    <w:tmpl w:val="1D5EF5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D20AA4"/>
    <w:multiLevelType w:val="hybridMultilevel"/>
    <w:tmpl w:val="2D6C04FA"/>
    <w:lvl w:ilvl="0" w:tplc="954E75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9E4A92"/>
    <w:multiLevelType w:val="hybridMultilevel"/>
    <w:tmpl w:val="1C1CB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6D08B5"/>
    <w:multiLevelType w:val="hybridMultilevel"/>
    <w:tmpl w:val="77EE77DC"/>
    <w:lvl w:ilvl="0" w:tplc="AB44E2EE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25D3237"/>
    <w:multiLevelType w:val="multilevel"/>
    <w:tmpl w:val="E2F457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15" w15:restartNumberingAfterBreak="0">
    <w:nsid w:val="15F92079"/>
    <w:multiLevelType w:val="hybridMultilevel"/>
    <w:tmpl w:val="37DC4DE8"/>
    <w:lvl w:ilvl="0" w:tplc="41CA2D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997981"/>
    <w:multiLevelType w:val="hybridMultilevel"/>
    <w:tmpl w:val="3A46EAC6"/>
    <w:name w:val="WW8Num10933222222222223"/>
    <w:lvl w:ilvl="0" w:tplc="FFFFFFFF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80D5228"/>
    <w:multiLevelType w:val="multilevel"/>
    <w:tmpl w:val="2CAC4FC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1A630402"/>
    <w:multiLevelType w:val="multilevel"/>
    <w:tmpl w:val="CCF0A378"/>
    <w:name w:val="WW8Num742242222"/>
    <w:lvl w:ilvl="0">
      <w:start w:val="2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>
      <w:start w:val="1"/>
      <w:numFmt w:val="decimal"/>
      <w:isLgl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52" w:hanging="1440"/>
      </w:pPr>
      <w:rPr>
        <w:rFonts w:hint="default"/>
      </w:rPr>
    </w:lvl>
  </w:abstractNum>
  <w:abstractNum w:abstractNumId="19" w15:restartNumberingAfterBreak="0">
    <w:nsid w:val="1AED19DA"/>
    <w:multiLevelType w:val="hybridMultilevel"/>
    <w:tmpl w:val="BBE027DA"/>
    <w:name w:val="WW8Num109332222223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1CB509A9"/>
    <w:multiLevelType w:val="hybridMultilevel"/>
    <w:tmpl w:val="57E8E4CA"/>
    <w:lvl w:ilvl="0" w:tplc="3AB81DC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2071C3"/>
    <w:multiLevelType w:val="hybridMultilevel"/>
    <w:tmpl w:val="4A10D9C8"/>
    <w:name w:val="WW8Num1232222322222222223222"/>
    <w:lvl w:ilvl="0" w:tplc="C51AE8A6">
      <w:start w:val="1"/>
      <w:numFmt w:val="lowerLetter"/>
      <w:lvlText w:val="%1 "/>
      <w:lvlJc w:val="left"/>
      <w:pPr>
        <w:tabs>
          <w:tab w:val="num" w:pos="2517"/>
        </w:tabs>
        <w:ind w:left="2880" w:hanging="202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ECD5FF0"/>
    <w:multiLevelType w:val="hybridMultilevel"/>
    <w:tmpl w:val="25DAA98A"/>
    <w:lvl w:ilvl="0" w:tplc="9440D8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6C6C7F"/>
    <w:multiLevelType w:val="hybridMultilevel"/>
    <w:tmpl w:val="453EF07C"/>
    <w:lvl w:ilvl="0" w:tplc="954E75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712491"/>
    <w:multiLevelType w:val="hybridMultilevel"/>
    <w:tmpl w:val="06367EA8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7E0661"/>
    <w:multiLevelType w:val="hybridMultilevel"/>
    <w:tmpl w:val="A928DEB2"/>
    <w:name w:val="WW8Num742242"/>
    <w:lvl w:ilvl="0" w:tplc="FFFFFFFF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 w:tplc="3738C20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24516A1E"/>
    <w:multiLevelType w:val="hybridMultilevel"/>
    <w:tmpl w:val="3ED02F4A"/>
    <w:name w:val="WW8Num7422422"/>
    <w:lvl w:ilvl="0" w:tplc="FFFFFFFF">
      <w:start w:val="2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26652163"/>
    <w:multiLevelType w:val="hybridMultilevel"/>
    <w:tmpl w:val="9B24364A"/>
    <w:lvl w:ilvl="0" w:tplc="554E1284">
      <w:start w:val="1"/>
      <w:numFmt w:val="decimal"/>
      <w:lvlText w:val="%1)"/>
      <w:lvlJc w:val="left"/>
      <w:pPr>
        <w:ind w:left="38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8" w15:restartNumberingAfterBreak="0">
    <w:nsid w:val="29281D92"/>
    <w:multiLevelType w:val="hybridMultilevel"/>
    <w:tmpl w:val="7C881062"/>
    <w:lvl w:ilvl="0" w:tplc="F146C1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02E0EBC"/>
    <w:multiLevelType w:val="hybridMultilevel"/>
    <w:tmpl w:val="6136E92E"/>
    <w:lvl w:ilvl="0" w:tplc="9440D8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C84E9A"/>
    <w:multiLevelType w:val="hybridMultilevel"/>
    <w:tmpl w:val="CD6A013C"/>
    <w:lvl w:ilvl="0" w:tplc="041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3F991596"/>
    <w:multiLevelType w:val="hybridMultilevel"/>
    <w:tmpl w:val="4B460994"/>
    <w:name w:val="WW8Num832"/>
    <w:lvl w:ilvl="0" w:tplc="028CEE0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0007C61"/>
    <w:multiLevelType w:val="hybridMultilevel"/>
    <w:tmpl w:val="E2A0C686"/>
    <w:name w:val="WW8Num7422424"/>
    <w:lvl w:ilvl="0" w:tplc="A9BC4442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0066BE7"/>
    <w:multiLevelType w:val="hybridMultilevel"/>
    <w:tmpl w:val="A62C9364"/>
    <w:name w:val="WW8Num333"/>
    <w:lvl w:ilvl="0" w:tplc="E8163458">
      <w:start w:val="1"/>
      <w:numFmt w:val="decimal"/>
      <w:lvlText w:val="%1)"/>
      <w:lvlJc w:val="left"/>
      <w:pPr>
        <w:tabs>
          <w:tab w:val="num" w:pos="1068"/>
        </w:tabs>
        <w:ind w:left="1060" w:hanging="352"/>
      </w:pPr>
      <w:rPr>
        <w:rFonts w:hint="default"/>
        <w:b w:val="0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34" w15:restartNumberingAfterBreak="0">
    <w:nsid w:val="42480196"/>
    <w:multiLevelType w:val="hybridMultilevel"/>
    <w:tmpl w:val="476EDCBE"/>
    <w:lvl w:ilvl="0" w:tplc="9440D8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4367C03"/>
    <w:multiLevelType w:val="hybridMultilevel"/>
    <w:tmpl w:val="497C94B2"/>
    <w:lvl w:ilvl="0" w:tplc="FEF00AFA">
      <w:start w:val="1"/>
      <w:numFmt w:val="decimal"/>
      <w:lvlText w:val="%1."/>
      <w:lvlJc w:val="left"/>
      <w:pPr>
        <w:ind w:left="720" w:hanging="360"/>
      </w:pPr>
      <w:rPr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6927F0"/>
    <w:multiLevelType w:val="hybridMultilevel"/>
    <w:tmpl w:val="28023208"/>
    <w:name w:val="WW8Num192"/>
    <w:lvl w:ilvl="0" w:tplc="F544F9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  <w:lvl w:ilvl="1" w:tplc="3522A85E">
      <w:start w:val="1"/>
      <w:numFmt w:val="decimal"/>
      <w:lvlText w:val="%2)"/>
      <w:lvlJc w:val="left"/>
      <w:pPr>
        <w:tabs>
          <w:tab w:val="num" w:pos="357"/>
        </w:tabs>
        <w:ind w:left="709" w:hanging="352"/>
      </w:pPr>
      <w:rPr>
        <w:rFonts w:cs="Times New Roman"/>
        <w:strike w:val="0"/>
        <w:dstrike w:val="0"/>
        <w:u w:val="none"/>
        <w:effect w:val="none"/>
      </w:rPr>
    </w:lvl>
    <w:lvl w:ilvl="2" w:tplc="5D141D72">
      <w:start w:val="1"/>
      <w:numFmt w:val="bullet"/>
      <w:lvlText w:val=""/>
      <w:lvlJc w:val="left"/>
      <w:pPr>
        <w:tabs>
          <w:tab w:val="num" w:pos="2332"/>
        </w:tabs>
        <w:ind w:left="2337" w:hanging="357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4BFC4C8E"/>
    <w:multiLevelType w:val="hybridMultilevel"/>
    <w:tmpl w:val="4D203038"/>
    <w:lvl w:ilvl="0" w:tplc="39A254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522E26"/>
    <w:multiLevelType w:val="hybridMultilevel"/>
    <w:tmpl w:val="B8C4E61A"/>
    <w:lvl w:ilvl="0" w:tplc="FEF00AFA">
      <w:start w:val="1"/>
      <w:numFmt w:val="decimal"/>
      <w:lvlText w:val="%1."/>
      <w:lvlJc w:val="left"/>
      <w:pPr>
        <w:ind w:left="720" w:hanging="360"/>
      </w:pPr>
      <w:rPr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5C5B29"/>
    <w:multiLevelType w:val="hybridMultilevel"/>
    <w:tmpl w:val="9D1A8B4C"/>
    <w:lvl w:ilvl="0" w:tplc="9440D8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F9F3F08"/>
    <w:multiLevelType w:val="hybridMultilevel"/>
    <w:tmpl w:val="A352EF6C"/>
    <w:lvl w:ilvl="0" w:tplc="B0FE791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F50CD5C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EA2D2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9F5325"/>
    <w:multiLevelType w:val="hybridMultilevel"/>
    <w:tmpl w:val="F0B61C92"/>
    <w:name w:val="Outline2322"/>
    <w:lvl w:ilvl="0" w:tplc="3B488F1E">
      <w:start w:val="1"/>
      <w:numFmt w:val="bullet"/>
      <w:lvlText w:val=""/>
      <w:lvlJc w:val="left"/>
      <w:pPr>
        <w:tabs>
          <w:tab w:val="num" w:pos="357"/>
        </w:tabs>
        <w:ind w:left="714" w:hanging="35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8"/>
        </w:tabs>
        <w:ind w:left="10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8"/>
        </w:tabs>
        <w:ind w:left="18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8"/>
        </w:tabs>
        <w:ind w:left="25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8"/>
        </w:tabs>
        <w:ind w:left="32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8"/>
        </w:tabs>
        <w:ind w:left="39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8"/>
        </w:tabs>
        <w:ind w:left="46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8"/>
        </w:tabs>
        <w:ind w:left="54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8"/>
        </w:tabs>
        <w:ind w:left="6128" w:hanging="360"/>
      </w:pPr>
      <w:rPr>
        <w:rFonts w:ascii="Wingdings" w:hAnsi="Wingdings" w:hint="default"/>
      </w:rPr>
    </w:lvl>
  </w:abstractNum>
  <w:abstractNum w:abstractNumId="42" w15:restartNumberingAfterBreak="0">
    <w:nsid w:val="52485DC2"/>
    <w:multiLevelType w:val="hybridMultilevel"/>
    <w:tmpl w:val="BF9C65E8"/>
    <w:name w:val="WW8Num123222232222222222322"/>
    <w:lvl w:ilvl="0" w:tplc="D138E824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3203E5A"/>
    <w:multiLevelType w:val="hybridMultilevel"/>
    <w:tmpl w:val="6944D0BC"/>
    <w:lvl w:ilvl="0" w:tplc="9440D8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73A20A1"/>
    <w:multiLevelType w:val="hybridMultilevel"/>
    <w:tmpl w:val="D6841FFA"/>
    <w:lvl w:ilvl="0" w:tplc="3FC846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45" w15:restartNumberingAfterBreak="0">
    <w:nsid w:val="584C1A76"/>
    <w:multiLevelType w:val="hybridMultilevel"/>
    <w:tmpl w:val="FB0A5BE4"/>
    <w:lvl w:ilvl="0" w:tplc="0A2EE36A">
      <w:start w:val="1"/>
      <w:numFmt w:val="decimal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B5C257B"/>
    <w:multiLevelType w:val="hybridMultilevel"/>
    <w:tmpl w:val="5AEA5448"/>
    <w:name w:val="WW8Num7422423"/>
    <w:lvl w:ilvl="0" w:tplc="AAB0C13A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CF32AE8"/>
    <w:multiLevelType w:val="hybridMultilevel"/>
    <w:tmpl w:val="3514B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0597088"/>
    <w:multiLevelType w:val="multilevel"/>
    <w:tmpl w:val="97225F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81"/>
        </w:tabs>
        <w:ind w:left="1361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60821C3F"/>
    <w:multiLevelType w:val="hybridMultilevel"/>
    <w:tmpl w:val="7550001A"/>
    <w:name w:val="WW8Num10933222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60F00F4D"/>
    <w:multiLevelType w:val="hybridMultilevel"/>
    <w:tmpl w:val="17129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B37C0D"/>
    <w:multiLevelType w:val="hybridMultilevel"/>
    <w:tmpl w:val="91AE262A"/>
    <w:lvl w:ilvl="0" w:tplc="B3B24D8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2" w15:restartNumberingAfterBreak="0">
    <w:nsid w:val="67EA3C5D"/>
    <w:multiLevelType w:val="hybridMultilevel"/>
    <w:tmpl w:val="AE6852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B37B59"/>
    <w:multiLevelType w:val="hybridMultilevel"/>
    <w:tmpl w:val="BB2C01C8"/>
    <w:name w:val="WW8Num74224222"/>
    <w:lvl w:ilvl="0" w:tplc="D3D0931A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61D7CEB"/>
    <w:multiLevelType w:val="hybridMultilevel"/>
    <w:tmpl w:val="197AAB74"/>
    <w:name w:val="WW8Num74224232"/>
    <w:lvl w:ilvl="0" w:tplc="01E8763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A0310A"/>
    <w:multiLevelType w:val="hybridMultilevel"/>
    <w:tmpl w:val="CC00C520"/>
    <w:lvl w:ilvl="0" w:tplc="E11C8A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1A6FE0"/>
    <w:multiLevelType w:val="hybridMultilevel"/>
    <w:tmpl w:val="F6CEE6EE"/>
    <w:lvl w:ilvl="0" w:tplc="11345CEA">
      <w:start w:val="1"/>
      <w:numFmt w:val="decimal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77705C32"/>
    <w:multiLevelType w:val="hybridMultilevel"/>
    <w:tmpl w:val="6BE6BDFC"/>
    <w:lvl w:ilvl="0" w:tplc="FC8049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67776A"/>
    <w:multiLevelType w:val="hybridMultilevel"/>
    <w:tmpl w:val="DBDC118E"/>
    <w:lvl w:ilvl="0" w:tplc="9440D8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FFA627B"/>
    <w:multiLevelType w:val="hybridMultilevel"/>
    <w:tmpl w:val="9266D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4"/>
  </w:num>
  <w:num w:numId="3">
    <w:abstractNumId w:val="44"/>
  </w:num>
  <w:num w:numId="4">
    <w:abstractNumId w:val="17"/>
  </w:num>
  <w:num w:numId="5">
    <w:abstractNumId w:val="51"/>
  </w:num>
  <w:num w:numId="6">
    <w:abstractNumId w:val="8"/>
  </w:num>
  <w:num w:numId="7">
    <w:abstractNumId w:val="27"/>
  </w:num>
  <w:num w:numId="8">
    <w:abstractNumId w:val="48"/>
  </w:num>
  <w:num w:numId="9">
    <w:abstractNumId w:val="10"/>
  </w:num>
  <w:num w:numId="10">
    <w:abstractNumId w:val="52"/>
  </w:num>
  <w:num w:numId="11">
    <w:abstractNumId w:val="57"/>
  </w:num>
  <w:num w:numId="12">
    <w:abstractNumId w:val="9"/>
  </w:num>
  <w:num w:numId="13">
    <w:abstractNumId w:val="22"/>
  </w:num>
  <w:num w:numId="14">
    <w:abstractNumId w:val="58"/>
  </w:num>
  <w:num w:numId="15">
    <w:abstractNumId w:val="39"/>
  </w:num>
  <w:num w:numId="16">
    <w:abstractNumId w:val="34"/>
  </w:num>
  <w:num w:numId="17">
    <w:abstractNumId w:val="43"/>
  </w:num>
  <w:num w:numId="18">
    <w:abstractNumId w:val="29"/>
  </w:num>
  <w:num w:numId="19">
    <w:abstractNumId w:val="28"/>
  </w:num>
  <w:num w:numId="20">
    <w:abstractNumId w:val="30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0"/>
  </w:num>
  <w:num w:numId="23">
    <w:abstractNumId w:val="20"/>
  </w:num>
  <w:num w:numId="24">
    <w:abstractNumId w:val="56"/>
  </w:num>
  <w:num w:numId="25">
    <w:abstractNumId w:val="11"/>
  </w:num>
  <w:num w:numId="26">
    <w:abstractNumId w:val="13"/>
  </w:num>
  <w:num w:numId="27">
    <w:abstractNumId w:val="23"/>
  </w:num>
  <w:num w:numId="28">
    <w:abstractNumId w:val="45"/>
  </w:num>
  <w:num w:numId="29">
    <w:abstractNumId w:val="47"/>
  </w:num>
  <w:num w:numId="30">
    <w:abstractNumId w:val="14"/>
  </w:num>
  <w:num w:numId="31">
    <w:abstractNumId w:val="55"/>
  </w:num>
  <w:num w:numId="32">
    <w:abstractNumId w:val="37"/>
  </w:num>
  <w:num w:numId="33">
    <w:abstractNumId w:val="19"/>
  </w:num>
  <w:num w:numId="34">
    <w:abstractNumId w:val="59"/>
  </w:num>
  <w:num w:numId="35">
    <w:abstractNumId w:val="12"/>
  </w:num>
  <w:num w:numId="36">
    <w:abstractNumId w:val="35"/>
  </w:num>
  <w:num w:numId="37">
    <w:abstractNumId w:val="15"/>
  </w:num>
  <w:num w:numId="38">
    <w:abstractNumId w:val="3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70F7"/>
    <w:rsid w:val="00001AC1"/>
    <w:rsid w:val="00007C5C"/>
    <w:rsid w:val="00010359"/>
    <w:rsid w:val="000111D7"/>
    <w:rsid w:val="000120E6"/>
    <w:rsid w:val="00014816"/>
    <w:rsid w:val="00014F6B"/>
    <w:rsid w:val="00017FA1"/>
    <w:rsid w:val="000270F2"/>
    <w:rsid w:val="0003025A"/>
    <w:rsid w:val="00033973"/>
    <w:rsid w:val="00035D4B"/>
    <w:rsid w:val="000375A1"/>
    <w:rsid w:val="00040CDA"/>
    <w:rsid w:val="000441A2"/>
    <w:rsid w:val="000477BB"/>
    <w:rsid w:val="000477FD"/>
    <w:rsid w:val="00053B68"/>
    <w:rsid w:val="00053C05"/>
    <w:rsid w:val="00055672"/>
    <w:rsid w:val="00056263"/>
    <w:rsid w:val="00056DFC"/>
    <w:rsid w:val="0005719B"/>
    <w:rsid w:val="00060256"/>
    <w:rsid w:val="00066264"/>
    <w:rsid w:val="00070C97"/>
    <w:rsid w:val="000742DF"/>
    <w:rsid w:val="00076ED4"/>
    <w:rsid w:val="000824AA"/>
    <w:rsid w:val="000828D3"/>
    <w:rsid w:val="00083873"/>
    <w:rsid w:val="00084362"/>
    <w:rsid w:val="000853F0"/>
    <w:rsid w:val="000854E3"/>
    <w:rsid w:val="000865C6"/>
    <w:rsid w:val="00087E0B"/>
    <w:rsid w:val="0009367A"/>
    <w:rsid w:val="0009535D"/>
    <w:rsid w:val="00096847"/>
    <w:rsid w:val="000A0048"/>
    <w:rsid w:val="000A0FBD"/>
    <w:rsid w:val="000A4187"/>
    <w:rsid w:val="000A4914"/>
    <w:rsid w:val="000A5432"/>
    <w:rsid w:val="000A5B51"/>
    <w:rsid w:val="000A6322"/>
    <w:rsid w:val="000A64E2"/>
    <w:rsid w:val="000A732C"/>
    <w:rsid w:val="000A7DF7"/>
    <w:rsid w:val="000B19D5"/>
    <w:rsid w:val="000B21AC"/>
    <w:rsid w:val="000B26AD"/>
    <w:rsid w:val="000B2ABB"/>
    <w:rsid w:val="000B4A79"/>
    <w:rsid w:val="000B4C78"/>
    <w:rsid w:val="000B5D27"/>
    <w:rsid w:val="000B5DB7"/>
    <w:rsid w:val="000B6783"/>
    <w:rsid w:val="000C0C77"/>
    <w:rsid w:val="000C1979"/>
    <w:rsid w:val="000C3716"/>
    <w:rsid w:val="000C4B49"/>
    <w:rsid w:val="000C6F9B"/>
    <w:rsid w:val="000C7367"/>
    <w:rsid w:val="000D044F"/>
    <w:rsid w:val="000D0921"/>
    <w:rsid w:val="000D0C01"/>
    <w:rsid w:val="000D2FAF"/>
    <w:rsid w:val="000E03AF"/>
    <w:rsid w:val="000E1011"/>
    <w:rsid w:val="000E32B1"/>
    <w:rsid w:val="000E38E6"/>
    <w:rsid w:val="000E5747"/>
    <w:rsid w:val="000F0D6B"/>
    <w:rsid w:val="000F207D"/>
    <w:rsid w:val="000F3F45"/>
    <w:rsid w:val="000F4183"/>
    <w:rsid w:val="000F43F8"/>
    <w:rsid w:val="000F7C7E"/>
    <w:rsid w:val="00104B9E"/>
    <w:rsid w:val="00104F7A"/>
    <w:rsid w:val="00106332"/>
    <w:rsid w:val="00106701"/>
    <w:rsid w:val="00111C3B"/>
    <w:rsid w:val="001123B3"/>
    <w:rsid w:val="00113C04"/>
    <w:rsid w:val="00115E18"/>
    <w:rsid w:val="00116C74"/>
    <w:rsid w:val="001172CA"/>
    <w:rsid w:val="00117C94"/>
    <w:rsid w:val="00120182"/>
    <w:rsid w:val="00121994"/>
    <w:rsid w:val="00121B9D"/>
    <w:rsid w:val="00122BA2"/>
    <w:rsid w:val="00124440"/>
    <w:rsid w:val="00124863"/>
    <w:rsid w:val="00125012"/>
    <w:rsid w:val="0013022B"/>
    <w:rsid w:val="001327A0"/>
    <w:rsid w:val="00133C3E"/>
    <w:rsid w:val="00134894"/>
    <w:rsid w:val="001400F1"/>
    <w:rsid w:val="00141116"/>
    <w:rsid w:val="00141DF2"/>
    <w:rsid w:val="00143460"/>
    <w:rsid w:val="0014507D"/>
    <w:rsid w:val="00147F7A"/>
    <w:rsid w:val="00165B72"/>
    <w:rsid w:val="00170F66"/>
    <w:rsid w:val="0017654C"/>
    <w:rsid w:val="00177A3A"/>
    <w:rsid w:val="00180D3E"/>
    <w:rsid w:val="00181029"/>
    <w:rsid w:val="00181D60"/>
    <w:rsid w:val="00183031"/>
    <w:rsid w:val="00183CC8"/>
    <w:rsid w:val="00185760"/>
    <w:rsid w:val="00186421"/>
    <w:rsid w:val="00187DDE"/>
    <w:rsid w:val="00192545"/>
    <w:rsid w:val="001929D2"/>
    <w:rsid w:val="001948A5"/>
    <w:rsid w:val="0019535E"/>
    <w:rsid w:val="001966E0"/>
    <w:rsid w:val="00196B3F"/>
    <w:rsid w:val="001A403F"/>
    <w:rsid w:val="001A7E27"/>
    <w:rsid w:val="001B3284"/>
    <w:rsid w:val="001B4DA8"/>
    <w:rsid w:val="001B77A0"/>
    <w:rsid w:val="001B7ADD"/>
    <w:rsid w:val="001C16CC"/>
    <w:rsid w:val="001C2137"/>
    <w:rsid w:val="001C596B"/>
    <w:rsid w:val="001C659E"/>
    <w:rsid w:val="001C6D59"/>
    <w:rsid w:val="001C751C"/>
    <w:rsid w:val="001D1077"/>
    <w:rsid w:val="001D1312"/>
    <w:rsid w:val="001D2032"/>
    <w:rsid w:val="001D2764"/>
    <w:rsid w:val="001D52FE"/>
    <w:rsid w:val="001D563C"/>
    <w:rsid w:val="001D5AA6"/>
    <w:rsid w:val="001D6874"/>
    <w:rsid w:val="001E00BA"/>
    <w:rsid w:val="001E0EB3"/>
    <w:rsid w:val="001E3FEC"/>
    <w:rsid w:val="001E4130"/>
    <w:rsid w:val="001E4D95"/>
    <w:rsid w:val="001E6096"/>
    <w:rsid w:val="001E7BF7"/>
    <w:rsid w:val="001F281A"/>
    <w:rsid w:val="001F67A7"/>
    <w:rsid w:val="0020114D"/>
    <w:rsid w:val="002017B3"/>
    <w:rsid w:val="00204376"/>
    <w:rsid w:val="002053E1"/>
    <w:rsid w:val="002060D2"/>
    <w:rsid w:val="00206344"/>
    <w:rsid w:val="0021393F"/>
    <w:rsid w:val="00213EC9"/>
    <w:rsid w:val="00214319"/>
    <w:rsid w:val="00215976"/>
    <w:rsid w:val="0021657C"/>
    <w:rsid w:val="00220A47"/>
    <w:rsid w:val="00223B77"/>
    <w:rsid w:val="00226B4C"/>
    <w:rsid w:val="00226DA1"/>
    <w:rsid w:val="00230151"/>
    <w:rsid w:val="0023031E"/>
    <w:rsid w:val="002312EE"/>
    <w:rsid w:val="00233D65"/>
    <w:rsid w:val="0023680C"/>
    <w:rsid w:val="002368CF"/>
    <w:rsid w:val="00236C75"/>
    <w:rsid w:val="00237454"/>
    <w:rsid w:val="00240DE0"/>
    <w:rsid w:val="00243BBF"/>
    <w:rsid w:val="00245B78"/>
    <w:rsid w:val="00246737"/>
    <w:rsid w:val="00247A9B"/>
    <w:rsid w:val="00251416"/>
    <w:rsid w:val="00264D2A"/>
    <w:rsid w:val="00265D53"/>
    <w:rsid w:val="00270BAF"/>
    <w:rsid w:val="002725E5"/>
    <w:rsid w:val="0028119C"/>
    <w:rsid w:val="00281C1C"/>
    <w:rsid w:val="00282535"/>
    <w:rsid w:val="00282A95"/>
    <w:rsid w:val="00284EAE"/>
    <w:rsid w:val="00286170"/>
    <w:rsid w:val="002862A4"/>
    <w:rsid w:val="00287D68"/>
    <w:rsid w:val="002917F6"/>
    <w:rsid w:val="00291935"/>
    <w:rsid w:val="002920CA"/>
    <w:rsid w:val="00296C21"/>
    <w:rsid w:val="002A4F2E"/>
    <w:rsid w:val="002A5814"/>
    <w:rsid w:val="002A72F2"/>
    <w:rsid w:val="002A7927"/>
    <w:rsid w:val="002A7A65"/>
    <w:rsid w:val="002B372F"/>
    <w:rsid w:val="002B3F30"/>
    <w:rsid w:val="002B475C"/>
    <w:rsid w:val="002B4ACD"/>
    <w:rsid w:val="002B5427"/>
    <w:rsid w:val="002C5458"/>
    <w:rsid w:val="002C777C"/>
    <w:rsid w:val="002C7BE5"/>
    <w:rsid w:val="002D1F83"/>
    <w:rsid w:val="002E6568"/>
    <w:rsid w:val="002F435F"/>
    <w:rsid w:val="00302BAA"/>
    <w:rsid w:val="003054F7"/>
    <w:rsid w:val="00307771"/>
    <w:rsid w:val="00311486"/>
    <w:rsid w:val="00312723"/>
    <w:rsid w:val="003157FB"/>
    <w:rsid w:val="003201B1"/>
    <w:rsid w:val="00320372"/>
    <w:rsid w:val="003210A8"/>
    <w:rsid w:val="00330FE8"/>
    <w:rsid w:val="0033732E"/>
    <w:rsid w:val="00342906"/>
    <w:rsid w:val="00344D3E"/>
    <w:rsid w:val="00346AB2"/>
    <w:rsid w:val="003474A5"/>
    <w:rsid w:val="00350C15"/>
    <w:rsid w:val="00350FD9"/>
    <w:rsid w:val="00351E92"/>
    <w:rsid w:val="00353BF8"/>
    <w:rsid w:val="0035479D"/>
    <w:rsid w:val="00355D60"/>
    <w:rsid w:val="00361085"/>
    <w:rsid w:val="00363DCE"/>
    <w:rsid w:val="003649B9"/>
    <w:rsid w:val="00365B0A"/>
    <w:rsid w:val="003665A2"/>
    <w:rsid w:val="00370ED1"/>
    <w:rsid w:val="00373228"/>
    <w:rsid w:val="003768EC"/>
    <w:rsid w:val="003817AB"/>
    <w:rsid w:val="003839BB"/>
    <w:rsid w:val="0038586F"/>
    <w:rsid w:val="003917C5"/>
    <w:rsid w:val="003930C3"/>
    <w:rsid w:val="00394563"/>
    <w:rsid w:val="0039463D"/>
    <w:rsid w:val="00396AEC"/>
    <w:rsid w:val="003974A6"/>
    <w:rsid w:val="00397D7F"/>
    <w:rsid w:val="003A0E95"/>
    <w:rsid w:val="003A18D5"/>
    <w:rsid w:val="003A1BE6"/>
    <w:rsid w:val="003A26B9"/>
    <w:rsid w:val="003A2D13"/>
    <w:rsid w:val="003A40D6"/>
    <w:rsid w:val="003A54A9"/>
    <w:rsid w:val="003A634B"/>
    <w:rsid w:val="003B0337"/>
    <w:rsid w:val="003C23A9"/>
    <w:rsid w:val="003C5E1B"/>
    <w:rsid w:val="003C7CA9"/>
    <w:rsid w:val="003D1827"/>
    <w:rsid w:val="003D2B03"/>
    <w:rsid w:val="003D2F75"/>
    <w:rsid w:val="003D39F1"/>
    <w:rsid w:val="003D3C7D"/>
    <w:rsid w:val="003D502D"/>
    <w:rsid w:val="003D52F8"/>
    <w:rsid w:val="003D6102"/>
    <w:rsid w:val="003E17BC"/>
    <w:rsid w:val="003E2984"/>
    <w:rsid w:val="003F1D0E"/>
    <w:rsid w:val="003F2EB3"/>
    <w:rsid w:val="003F33BC"/>
    <w:rsid w:val="00402385"/>
    <w:rsid w:val="004044F4"/>
    <w:rsid w:val="004048EB"/>
    <w:rsid w:val="0040523D"/>
    <w:rsid w:val="00406076"/>
    <w:rsid w:val="004074A0"/>
    <w:rsid w:val="00410000"/>
    <w:rsid w:val="00410B2B"/>
    <w:rsid w:val="00410E94"/>
    <w:rsid w:val="00411DE6"/>
    <w:rsid w:val="00420D90"/>
    <w:rsid w:val="004213D3"/>
    <w:rsid w:val="004223BB"/>
    <w:rsid w:val="00424F62"/>
    <w:rsid w:val="0042778F"/>
    <w:rsid w:val="00427CD9"/>
    <w:rsid w:val="004305DF"/>
    <w:rsid w:val="0043163E"/>
    <w:rsid w:val="00432434"/>
    <w:rsid w:val="0044281B"/>
    <w:rsid w:val="00443C0C"/>
    <w:rsid w:val="004459CF"/>
    <w:rsid w:val="0045228E"/>
    <w:rsid w:val="00455303"/>
    <w:rsid w:val="00460CF7"/>
    <w:rsid w:val="004610E4"/>
    <w:rsid w:val="004613B0"/>
    <w:rsid w:val="00464112"/>
    <w:rsid w:val="004656EF"/>
    <w:rsid w:val="0046746F"/>
    <w:rsid w:val="0047031E"/>
    <w:rsid w:val="004726EC"/>
    <w:rsid w:val="00473A58"/>
    <w:rsid w:val="00474A40"/>
    <w:rsid w:val="00475403"/>
    <w:rsid w:val="0048060F"/>
    <w:rsid w:val="00480891"/>
    <w:rsid w:val="00481B69"/>
    <w:rsid w:val="0048473D"/>
    <w:rsid w:val="004848F4"/>
    <w:rsid w:val="00485535"/>
    <w:rsid w:val="00485E1E"/>
    <w:rsid w:val="00487430"/>
    <w:rsid w:val="00490B3F"/>
    <w:rsid w:val="004930D1"/>
    <w:rsid w:val="004A0573"/>
    <w:rsid w:val="004A15DA"/>
    <w:rsid w:val="004A1ACB"/>
    <w:rsid w:val="004A1C07"/>
    <w:rsid w:val="004A4AC4"/>
    <w:rsid w:val="004A7297"/>
    <w:rsid w:val="004B0EF1"/>
    <w:rsid w:val="004B5014"/>
    <w:rsid w:val="004C0746"/>
    <w:rsid w:val="004C5AAF"/>
    <w:rsid w:val="004D0B95"/>
    <w:rsid w:val="004D3DB0"/>
    <w:rsid w:val="004D672B"/>
    <w:rsid w:val="004E1C79"/>
    <w:rsid w:val="004E213B"/>
    <w:rsid w:val="004E36F3"/>
    <w:rsid w:val="004E3E4B"/>
    <w:rsid w:val="004E7E51"/>
    <w:rsid w:val="004F06E5"/>
    <w:rsid w:val="004F08C8"/>
    <w:rsid w:val="004F0EEB"/>
    <w:rsid w:val="004F1856"/>
    <w:rsid w:val="004F5D24"/>
    <w:rsid w:val="005019E1"/>
    <w:rsid w:val="00503806"/>
    <w:rsid w:val="005043A9"/>
    <w:rsid w:val="00506900"/>
    <w:rsid w:val="00506F1D"/>
    <w:rsid w:val="005139BD"/>
    <w:rsid w:val="005157AA"/>
    <w:rsid w:val="00517EE4"/>
    <w:rsid w:val="00520FD7"/>
    <w:rsid w:val="005217C1"/>
    <w:rsid w:val="00522A4A"/>
    <w:rsid w:val="00527490"/>
    <w:rsid w:val="005337A0"/>
    <w:rsid w:val="00534692"/>
    <w:rsid w:val="005364B7"/>
    <w:rsid w:val="00536D30"/>
    <w:rsid w:val="0054155D"/>
    <w:rsid w:val="00543A9E"/>
    <w:rsid w:val="00543DE7"/>
    <w:rsid w:val="00543F96"/>
    <w:rsid w:val="00547053"/>
    <w:rsid w:val="00551B93"/>
    <w:rsid w:val="00553B29"/>
    <w:rsid w:val="00553BAE"/>
    <w:rsid w:val="005553FC"/>
    <w:rsid w:val="0055771B"/>
    <w:rsid w:val="0056255D"/>
    <w:rsid w:val="0056430D"/>
    <w:rsid w:val="00564A7A"/>
    <w:rsid w:val="00564AB0"/>
    <w:rsid w:val="00566188"/>
    <w:rsid w:val="00567CC6"/>
    <w:rsid w:val="005708BB"/>
    <w:rsid w:val="005708FB"/>
    <w:rsid w:val="00570B4B"/>
    <w:rsid w:val="00570C36"/>
    <w:rsid w:val="005724AA"/>
    <w:rsid w:val="00573744"/>
    <w:rsid w:val="0057580B"/>
    <w:rsid w:val="00575DD6"/>
    <w:rsid w:val="00577F1B"/>
    <w:rsid w:val="00580F4F"/>
    <w:rsid w:val="0058296C"/>
    <w:rsid w:val="00583364"/>
    <w:rsid w:val="00583DD8"/>
    <w:rsid w:val="005908C2"/>
    <w:rsid w:val="0059229D"/>
    <w:rsid w:val="0059355F"/>
    <w:rsid w:val="00595979"/>
    <w:rsid w:val="00595A77"/>
    <w:rsid w:val="0059671A"/>
    <w:rsid w:val="00596EB1"/>
    <w:rsid w:val="005A3ECF"/>
    <w:rsid w:val="005A571A"/>
    <w:rsid w:val="005A6653"/>
    <w:rsid w:val="005B1B21"/>
    <w:rsid w:val="005B603E"/>
    <w:rsid w:val="005B6088"/>
    <w:rsid w:val="005C0038"/>
    <w:rsid w:val="005D1B3F"/>
    <w:rsid w:val="005D744C"/>
    <w:rsid w:val="005E04FB"/>
    <w:rsid w:val="005E2134"/>
    <w:rsid w:val="005E238E"/>
    <w:rsid w:val="005E387B"/>
    <w:rsid w:val="005E4BFA"/>
    <w:rsid w:val="005E5948"/>
    <w:rsid w:val="005F52E6"/>
    <w:rsid w:val="005F752E"/>
    <w:rsid w:val="006020DE"/>
    <w:rsid w:val="006055A0"/>
    <w:rsid w:val="00606A22"/>
    <w:rsid w:val="00611554"/>
    <w:rsid w:val="006136F2"/>
    <w:rsid w:val="00616F6C"/>
    <w:rsid w:val="00617958"/>
    <w:rsid w:val="00621D3F"/>
    <w:rsid w:val="00622992"/>
    <w:rsid w:val="00623B3F"/>
    <w:rsid w:val="00623DF4"/>
    <w:rsid w:val="0062433B"/>
    <w:rsid w:val="0062465E"/>
    <w:rsid w:val="00624CCA"/>
    <w:rsid w:val="00625E4F"/>
    <w:rsid w:val="00627B62"/>
    <w:rsid w:val="0063038B"/>
    <w:rsid w:val="00630647"/>
    <w:rsid w:val="00633A91"/>
    <w:rsid w:val="00633C7A"/>
    <w:rsid w:val="00635C08"/>
    <w:rsid w:val="0064009A"/>
    <w:rsid w:val="006422A1"/>
    <w:rsid w:val="00647D68"/>
    <w:rsid w:val="006518DB"/>
    <w:rsid w:val="006557CD"/>
    <w:rsid w:val="00656C3C"/>
    <w:rsid w:val="00661274"/>
    <w:rsid w:val="00665D42"/>
    <w:rsid w:val="00673C3D"/>
    <w:rsid w:val="0067432B"/>
    <w:rsid w:val="00677002"/>
    <w:rsid w:val="00680024"/>
    <w:rsid w:val="00680439"/>
    <w:rsid w:val="0068048F"/>
    <w:rsid w:val="00685B75"/>
    <w:rsid w:val="00685D54"/>
    <w:rsid w:val="00686958"/>
    <w:rsid w:val="00687625"/>
    <w:rsid w:val="00692AEB"/>
    <w:rsid w:val="006934F0"/>
    <w:rsid w:val="0069399D"/>
    <w:rsid w:val="00694E48"/>
    <w:rsid w:val="00697EF0"/>
    <w:rsid w:val="006A1342"/>
    <w:rsid w:val="006A140D"/>
    <w:rsid w:val="006A1E39"/>
    <w:rsid w:val="006B0A42"/>
    <w:rsid w:val="006B2108"/>
    <w:rsid w:val="006B4048"/>
    <w:rsid w:val="006B66ED"/>
    <w:rsid w:val="006B7FD9"/>
    <w:rsid w:val="006C0B00"/>
    <w:rsid w:val="006C277A"/>
    <w:rsid w:val="006C6637"/>
    <w:rsid w:val="006C6E26"/>
    <w:rsid w:val="006D02E3"/>
    <w:rsid w:val="006D072B"/>
    <w:rsid w:val="006D08D7"/>
    <w:rsid w:val="006D0CF8"/>
    <w:rsid w:val="006D0E02"/>
    <w:rsid w:val="006D6D4C"/>
    <w:rsid w:val="006D6F28"/>
    <w:rsid w:val="006D78C4"/>
    <w:rsid w:val="006E2CD9"/>
    <w:rsid w:val="006E3401"/>
    <w:rsid w:val="006E362A"/>
    <w:rsid w:val="006E4E51"/>
    <w:rsid w:val="006E5F64"/>
    <w:rsid w:val="006E6EE0"/>
    <w:rsid w:val="006F4813"/>
    <w:rsid w:val="006F4F02"/>
    <w:rsid w:val="00700AA5"/>
    <w:rsid w:val="00701169"/>
    <w:rsid w:val="00704CF9"/>
    <w:rsid w:val="007051DE"/>
    <w:rsid w:val="007058CE"/>
    <w:rsid w:val="00710984"/>
    <w:rsid w:val="0071242D"/>
    <w:rsid w:val="00714B7C"/>
    <w:rsid w:val="007153CE"/>
    <w:rsid w:val="00715D9B"/>
    <w:rsid w:val="007177A1"/>
    <w:rsid w:val="00720CEE"/>
    <w:rsid w:val="0072113D"/>
    <w:rsid w:val="007218EE"/>
    <w:rsid w:val="00722BD4"/>
    <w:rsid w:val="0072310E"/>
    <w:rsid w:val="00723A85"/>
    <w:rsid w:val="007240DA"/>
    <w:rsid w:val="007250AF"/>
    <w:rsid w:val="007266B7"/>
    <w:rsid w:val="007304C6"/>
    <w:rsid w:val="00732CEB"/>
    <w:rsid w:val="00734BE8"/>
    <w:rsid w:val="00734CBB"/>
    <w:rsid w:val="007350F0"/>
    <w:rsid w:val="007536CF"/>
    <w:rsid w:val="00755F89"/>
    <w:rsid w:val="007563EE"/>
    <w:rsid w:val="0076097A"/>
    <w:rsid w:val="007610B3"/>
    <w:rsid w:val="007615D1"/>
    <w:rsid w:val="007623BE"/>
    <w:rsid w:val="007642D7"/>
    <w:rsid w:val="007675E6"/>
    <w:rsid w:val="00767DED"/>
    <w:rsid w:val="0077073D"/>
    <w:rsid w:val="00770AAF"/>
    <w:rsid w:val="007715DD"/>
    <w:rsid w:val="007739C3"/>
    <w:rsid w:val="00773DEE"/>
    <w:rsid w:val="007774D4"/>
    <w:rsid w:val="007777A8"/>
    <w:rsid w:val="00780C5B"/>
    <w:rsid w:val="00783D3B"/>
    <w:rsid w:val="0078788E"/>
    <w:rsid w:val="0079096C"/>
    <w:rsid w:val="00791061"/>
    <w:rsid w:val="00792E99"/>
    <w:rsid w:val="0079643F"/>
    <w:rsid w:val="0079671E"/>
    <w:rsid w:val="007973BB"/>
    <w:rsid w:val="00797744"/>
    <w:rsid w:val="007A6925"/>
    <w:rsid w:val="007B0490"/>
    <w:rsid w:val="007B04F3"/>
    <w:rsid w:val="007B4520"/>
    <w:rsid w:val="007B4B48"/>
    <w:rsid w:val="007B5366"/>
    <w:rsid w:val="007C5A2F"/>
    <w:rsid w:val="007C5AC7"/>
    <w:rsid w:val="007C7086"/>
    <w:rsid w:val="007D2F50"/>
    <w:rsid w:val="007D61D1"/>
    <w:rsid w:val="007D657B"/>
    <w:rsid w:val="007D66FD"/>
    <w:rsid w:val="007D7D52"/>
    <w:rsid w:val="007E01A6"/>
    <w:rsid w:val="007E049D"/>
    <w:rsid w:val="007E07E1"/>
    <w:rsid w:val="007E306A"/>
    <w:rsid w:val="007E5082"/>
    <w:rsid w:val="007F0BE3"/>
    <w:rsid w:val="007F2750"/>
    <w:rsid w:val="007F2D57"/>
    <w:rsid w:val="007F3BB0"/>
    <w:rsid w:val="00800552"/>
    <w:rsid w:val="00804D9D"/>
    <w:rsid w:val="00805E73"/>
    <w:rsid w:val="008074B2"/>
    <w:rsid w:val="00810EF6"/>
    <w:rsid w:val="00811C3F"/>
    <w:rsid w:val="008129BE"/>
    <w:rsid w:val="008145C2"/>
    <w:rsid w:val="00815E2F"/>
    <w:rsid w:val="008168B3"/>
    <w:rsid w:val="00817A26"/>
    <w:rsid w:val="008202DB"/>
    <w:rsid w:val="00825508"/>
    <w:rsid w:val="00825F41"/>
    <w:rsid w:val="00830D8D"/>
    <w:rsid w:val="00832A56"/>
    <w:rsid w:val="00833F76"/>
    <w:rsid w:val="00835DB8"/>
    <w:rsid w:val="008424C3"/>
    <w:rsid w:val="00843699"/>
    <w:rsid w:val="008436ED"/>
    <w:rsid w:val="008439C9"/>
    <w:rsid w:val="00844F5B"/>
    <w:rsid w:val="0084678A"/>
    <w:rsid w:val="00851133"/>
    <w:rsid w:val="00851549"/>
    <w:rsid w:val="00851555"/>
    <w:rsid w:val="0085193D"/>
    <w:rsid w:val="00854CFC"/>
    <w:rsid w:val="0085521A"/>
    <w:rsid w:val="00855A77"/>
    <w:rsid w:val="00860ABB"/>
    <w:rsid w:val="008610C4"/>
    <w:rsid w:val="0086415D"/>
    <w:rsid w:val="00864A3B"/>
    <w:rsid w:val="0087680B"/>
    <w:rsid w:val="008771D0"/>
    <w:rsid w:val="00881DC3"/>
    <w:rsid w:val="00882C61"/>
    <w:rsid w:val="00883004"/>
    <w:rsid w:val="00884296"/>
    <w:rsid w:val="008853C6"/>
    <w:rsid w:val="008876CF"/>
    <w:rsid w:val="00890DE8"/>
    <w:rsid w:val="00890E7F"/>
    <w:rsid w:val="008913A7"/>
    <w:rsid w:val="008963A3"/>
    <w:rsid w:val="008A1C2E"/>
    <w:rsid w:val="008A2154"/>
    <w:rsid w:val="008A3333"/>
    <w:rsid w:val="008A5CDA"/>
    <w:rsid w:val="008A6009"/>
    <w:rsid w:val="008C15B0"/>
    <w:rsid w:val="008C4AA6"/>
    <w:rsid w:val="008C52DB"/>
    <w:rsid w:val="008C6F68"/>
    <w:rsid w:val="008C720C"/>
    <w:rsid w:val="008C7345"/>
    <w:rsid w:val="008C7363"/>
    <w:rsid w:val="008D07EA"/>
    <w:rsid w:val="008D2211"/>
    <w:rsid w:val="008D2936"/>
    <w:rsid w:val="008D37FB"/>
    <w:rsid w:val="008D3DAC"/>
    <w:rsid w:val="008D47B2"/>
    <w:rsid w:val="008D77A2"/>
    <w:rsid w:val="008E21EB"/>
    <w:rsid w:val="008E2731"/>
    <w:rsid w:val="008E3FD3"/>
    <w:rsid w:val="008E754C"/>
    <w:rsid w:val="008E7951"/>
    <w:rsid w:val="008F2D3C"/>
    <w:rsid w:val="008F3A01"/>
    <w:rsid w:val="008F4315"/>
    <w:rsid w:val="00900FFC"/>
    <w:rsid w:val="00904F1E"/>
    <w:rsid w:val="009119EA"/>
    <w:rsid w:val="00912A49"/>
    <w:rsid w:val="00915144"/>
    <w:rsid w:val="009153DE"/>
    <w:rsid w:val="00916793"/>
    <w:rsid w:val="009167B2"/>
    <w:rsid w:val="00921DB9"/>
    <w:rsid w:val="00922A44"/>
    <w:rsid w:val="0092512C"/>
    <w:rsid w:val="00927008"/>
    <w:rsid w:val="00930B74"/>
    <w:rsid w:val="009335A8"/>
    <w:rsid w:val="00937E80"/>
    <w:rsid w:val="009401BF"/>
    <w:rsid w:val="00943DA7"/>
    <w:rsid w:val="009440E9"/>
    <w:rsid w:val="00945C32"/>
    <w:rsid w:val="00946968"/>
    <w:rsid w:val="0095205F"/>
    <w:rsid w:val="009525D0"/>
    <w:rsid w:val="00957116"/>
    <w:rsid w:val="009615D6"/>
    <w:rsid w:val="00964BDB"/>
    <w:rsid w:val="00965C48"/>
    <w:rsid w:val="009665A0"/>
    <w:rsid w:val="0096711F"/>
    <w:rsid w:val="00967B8B"/>
    <w:rsid w:val="00971E82"/>
    <w:rsid w:val="0097210A"/>
    <w:rsid w:val="00972B0D"/>
    <w:rsid w:val="0097609E"/>
    <w:rsid w:val="0098120E"/>
    <w:rsid w:val="009825DB"/>
    <w:rsid w:val="00984D37"/>
    <w:rsid w:val="00984DD4"/>
    <w:rsid w:val="00984E24"/>
    <w:rsid w:val="00986E5A"/>
    <w:rsid w:val="009900DE"/>
    <w:rsid w:val="009904F9"/>
    <w:rsid w:val="009906FD"/>
    <w:rsid w:val="009914ED"/>
    <w:rsid w:val="009917F2"/>
    <w:rsid w:val="00992FC6"/>
    <w:rsid w:val="009950A6"/>
    <w:rsid w:val="009958AA"/>
    <w:rsid w:val="009A041C"/>
    <w:rsid w:val="009A054E"/>
    <w:rsid w:val="009A32FD"/>
    <w:rsid w:val="009A396A"/>
    <w:rsid w:val="009A4247"/>
    <w:rsid w:val="009A4F85"/>
    <w:rsid w:val="009A5F87"/>
    <w:rsid w:val="009B0485"/>
    <w:rsid w:val="009B2950"/>
    <w:rsid w:val="009B3FA9"/>
    <w:rsid w:val="009B4143"/>
    <w:rsid w:val="009C087C"/>
    <w:rsid w:val="009C2FBD"/>
    <w:rsid w:val="009C30FD"/>
    <w:rsid w:val="009C40C0"/>
    <w:rsid w:val="009D005F"/>
    <w:rsid w:val="009D07CA"/>
    <w:rsid w:val="009D1053"/>
    <w:rsid w:val="009D1D2F"/>
    <w:rsid w:val="009D3713"/>
    <w:rsid w:val="009D7C17"/>
    <w:rsid w:val="009E307D"/>
    <w:rsid w:val="009E41E8"/>
    <w:rsid w:val="009E43CC"/>
    <w:rsid w:val="009E5457"/>
    <w:rsid w:val="009F0984"/>
    <w:rsid w:val="009F1904"/>
    <w:rsid w:val="009F40A3"/>
    <w:rsid w:val="009F631A"/>
    <w:rsid w:val="00A0011D"/>
    <w:rsid w:val="00A00802"/>
    <w:rsid w:val="00A00BCC"/>
    <w:rsid w:val="00A02C38"/>
    <w:rsid w:val="00A06062"/>
    <w:rsid w:val="00A10B95"/>
    <w:rsid w:val="00A11C63"/>
    <w:rsid w:val="00A122B5"/>
    <w:rsid w:val="00A12A18"/>
    <w:rsid w:val="00A13792"/>
    <w:rsid w:val="00A14377"/>
    <w:rsid w:val="00A16136"/>
    <w:rsid w:val="00A20283"/>
    <w:rsid w:val="00A21904"/>
    <w:rsid w:val="00A21E2A"/>
    <w:rsid w:val="00A22A5D"/>
    <w:rsid w:val="00A22CED"/>
    <w:rsid w:val="00A26FE7"/>
    <w:rsid w:val="00A2717C"/>
    <w:rsid w:val="00A2740D"/>
    <w:rsid w:val="00A306D6"/>
    <w:rsid w:val="00A33DE8"/>
    <w:rsid w:val="00A40FF1"/>
    <w:rsid w:val="00A4336A"/>
    <w:rsid w:val="00A46936"/>
    <w:rsid w:val="00A46B88"/>
    <w:rsid w:val="00A47C1A"/>
    <w:rsid w:val="00A5082D"/>
    <w:rsid w:val="00A50B21"/>
    <w:rsid w:val="00A5148C"/>
    <w:rsid w:val="00A524B6"/>
    <w:rsid w:val="00A52647"/>
    <w:rsid w:val="00A5361D"/>
    <w:rsid w:val="00A5458E"/>
    <w:rsid w:val="00A5603F"/>
    <w:rsid w:val="00A5652A"/>
    <w:rsid w:val="00A60AFC"/>
    <w:rsid w:val="00A621EB"/>
    <w:rsid w:val="00A642E7"/>
    <w:rsid w:val="00A648FA"/>
    <w:rsid w:val="00A6757C"/>
    <w:rsid w:val="00A70761"/>
    <w:rsid w:val="00A7258A"/>
    <w:rsid w:val="00A74CB4"/>
    <w:rsid w:val="00A811CB"/>
    <w:rsid w:val="00A81304"/>
    <w:rsid w:val="00A84E38"/>
    <w:rsid w:val="00A85098"/>
    <w:rsid w:val="00A8657E"/>
    <w:rsid w:val="00A86A81"/>
    <w:rsid w:val="00A86BE7"/>
    <w:rsid w:val="00A8702D"/>
    <w:rsid w:val="00A87B21"/>
    <w:rsid w:val="00A90159"/>
    <w:rsid w:val="00A92E55"/>
    <w:rsid w:val="00A93E61"/>
    <w:rsid w:val="00A97762"/>
    <w:rsid w:val="00A97E24"/>
    <w:rsid w:val="00AA0179"/>
    <w:rsid w:val="00AA170F"/>
    <w:rsid w:val="00AA1A54"/>
    <w:rsid w:val="00AA4C7A"/>
    <w:rsid w:val="00AA531D"/>
    <w:rsid w:val="00AA5E62"/>
    <w:rsid w:val="00AA7E23"/>
    <w:rsid w:val="00AC3BC5"/>
    <w:rsid w:val="00AC4590"/>
    <w:rsid w:val="00AD1BB4"/>
    <w:rsid w:val="00AD32A0"/>
    <w:rsid w:val="00AD3F44"/>
    <w:rsid w:val="00AD75F7"/>
    <w:rsid w:val="00AE1BF6"/>
    <w:rsid w:val="00AE4C2A"/>
    <w:rsid w:val="00AE5837"/>
    <w:rsid w:val="00AF18C2"/>
    <w:rsid w:val="00AF1B94"/>
    <w:rsid w:val="00AF3435"/>
    <w:rsid w:val="00AF397F"/>
    <w:rsid w:val="00AF663E"/>
    <w:rsid w:val="00AF75F4"/>
    <w:rsid w:val="00B0240E"/>
    <w:rsid w:val="00B03C11"/>
    <w:rsid w:val="00B04D11"/>
    <w:rsid w:val="00B04FAB"/>
    <w:rsid w:val="00B06E7E"/>
    <w:rsid w:val="00B10C7D"/>
    <w:rsid w:val="00B12A07"/>
    <w:rsid w:val="00B12A76"/>
    <w:rsid w:val="00B1315D"/>
    <w:rsid w:val="00B16C93"/>
    <w:rsid w:val="00B17528"/>
    <w:rsid w:val="00B22947"/>
    <w:rsid w:val="00B22C46"/>
    <w:rsid w:val="00B25B37"/>
    <w:rsid w:val="00B2683D"/>
    <w:rsid w:val="00B26BD5"/>
    <w:rsid w:val="00B30146"/>
    <w:rsid w:val="00B301FC"/>
    <w:rsid w:val="00B3620A"/>
    <w:rsid w:val="00B375C1"/>
    <w:rsid w:val="00B376D3"/>
    <w:rsid w:val="00B46C8E"/>
    <w:rsid w:val="00B52D35"/>
    <w:rsid w:val="00B530A4"/>
    <w:rsid w:val="00B55AF4"/>
    <w:rsid w:val="00B56E7A"/>
    <w:rsid w:val="00B600FC"/>
    <w:rsid w:val="00B60571"/>
    <w:rsid w:val="00B61D9F"/>
    <w:rsid w:val="00B6231A"/>
    <w:rsid w:val="00B62717"/>
    <w:rsid w:val="00B63127"/>
    <w:rsid w:val="00B70FB9"/>
    <w:rsid w:val="00B71198"/>
    <w:rsid w:val="00B712AC"/>
    <w:rsid w:val="00B73B25"/>
    <w:rsid w:val="00B757D6"/>
    <w:rsid w:val="00B77584"/>
    <w:rsid w:val="00B81998"/>
    <w:rsid w:val="00B82B51"/>
    <w:rsid w:val="00B83FD4"/>
    <w:rsid w:val="00B84074"/>
    <w:rsid w:val="00B84DE9"/>
    <w:rsid w:val="00B85A4D"/>
    <w:rsid w:val="00B862F8"/>
    <w:rsid w:val="00B8756B"/>
    <w:rsid w:val="00B90E3C"/>
    <w:rsid w:val="00B91052"/>
    <w:rsid w:val="00B9216F"/>
    <w:rsid w:val="00B93F02"/>
    <w:rsid w:val="00B958E7"/>
    <w:rsid w:val="00B96F37"/>
    <w:rsid w:val="00BA036C"/>
    <w:rsid w:val="00BA0872"/>
    <w:rsid w:val="00BA6BCB"/>
    <w:rsid w:val="00BA7ACF"/>
    <w:rsid w:val="00BA7E71"/>
    <w:rsid w:val="00BB0F46"/>
    <w:rsid w:val="00BB11C2"/>
    <w:rsid w:val="00BC38CD"/>
    <w:rsid w:val="00BC47CE"/>
    <w:rsid w:val="00BC4861"/>
    <w:rsid w:val="00BC4A31"/>
    <w:rsid w:val="00BC5246"/>
    <w:rsid w:val="00BC5C3C"/>
    <w:rsid w:val="00BC630E"/>
    <w:rsid w:val="00BC7D54"/>
    <w:rsid w:val="00BD03A3"/>
    <w:rsid w:val="00BD2021"/>
    <w:rsid w:val="00BD3606"/>
    <w:rsid w:val="00BD44B8"/>
    <w:rsid w:val="00BD5DA9"/>
    <w:rsid w:val="00BE1340"/>
    <w:rsid w:val="00BE4F10"/>
    <w:rsid w:val="00BE5293"/>
    <w:rsid w:val="00BE6DD2"/>
    <w:rsid w:val="00BE7325"/>
    <w:rsid w:val="00BE7412"/>
    <w:rsid w:val="00BF0C1D"/>
    <w:rsid w:val="00BF3779"/>
    <w:rsid w:val="00BF392B"/>
    <w:rsid w:val="00BF3E04"/>
    <w:rsid w:val="00BF620E"/>
    <w:rsid w:val="00BF64FD"/>
    <w:rsid w:val="00BF7537"/>
    <w:rsid w:val="00C01DBC"/>
    <w:rsid w:val="00C02AA7"/>
    <w:rsid w:val="00C03AD8"/>
    <w:rsid w:val="00C052B1"/>
    <w:rsid w:val="00C05E51"/>
    <w:rsid w:val="00C06CDB"/>
    <w:rsid w:val="00C075EF"/>
    <w:rsid w:val="00C12C5C"/>
    <w:rsid w:val="00C1602C"/>
    <w:rsid w:val="00C212AB"/>
    <w:rsid w:val="00C21F0D"/>
    <w:rsid w:val="00C23EB4"/>
    <w:rsid w:val="00C25DE2"/>
    <w:rsid w:val="00C26D73"/>
    <w:rsid w:val="00C30122"/>
    <w:rsid w:val="00C346DF"/>
    <w:rsid w:val="00C37B0D"/>
    <w:rsid w:val="00C42C89"/>
    <w:rsid w:val="00C43C6B"/>
    <w:rsid w:val="00C449F6"/>
    <w:rsid w:val="00C47326"/>
    <w:rsid w:val="00C50176"/>
    <w:rsid w:val="00C51CEF"/>
    <w:rsid w:val="00C52890"/>
    <w:rsid w:val="00C57755"/>
    <w:rsid w:val="00C607FE"/>
    <w:rsid w:val="00C609FD"/>
    <w:rsid w:val="00C62181"/>
    <w:rsid w:val="00C6312E"/>
    <w:rsid w:val="00C6648A"/>
    <w:rsid w:val="00C667BC"/>
    <w:rsid w:val="00C707E5"/>
    <w:rsid w:val="00C71E37"/>
    <w:rsid w:val="00C75DE2"/>
    <w:rsid w:val="00C80A20"/>
    <w:rsid w:val="00C833C4"/>
    <w:rsid w:val="00C840F4"/>
    <w:rsid w:val="00C84445"/>
    <w:rsid w:val="00C84A77"/>
    <w:rsid w:val="00C8504E"/>
    <w:rsid w:val="00C9164F"/>
    <w:rsid w:val="00C9283B"/>
    <w:rsid w:val="00C950FB"/>
    <w:rsid w:val="00C973CE"/>
    <w:rsid w:val="00CA032A"/>
    <w:rsid w:val="00CA0D24"/>
    <w:rsid w:val="00CA5BBD"/>
    <w:rsid w:val="00CA622C"/>
    <w:rsid w:val="00CA7E78"/>
    <w:rsid w:val="00CB07E9"/>
    <w:rsid w:val="00CB5DE6"/>
    <w:rsid w:val="00CB60EF"/>
    <w:rsid w:val="00CC2123"/>
    <w:rsid w:val="00CC245C"/>
    <w:rsid w:val="00CC4210"/>
    <w:rsid w:val="00CC42D4"/>
    <w:rsid w:val="00CC58D5"/>
    <w:rsid w:val="00CC6C8D"/>
    <w:rsid w:val="00CD1894"/>
    <w:rsid w:val="00CD362C"/>
    <w:rsid w:val="00CD3664"/>
    <w:rsid w:val="00CD4C1E"/>
    <w:rsid w:val="00CD5A1D"/>
    <w:rsid w:val="00CD60F0"/>
    <w:rsid w:val="00CF0422"/>
    <w:rsid w:val="00CF37B4"/>
    <w:rsid w:val="00CF6D36"/>
    <w:rsid w:val="00CF74C9"/>
    <w:rsid w:val="00D01E17"/>
    <w:rsid w:val="00D02638"/>
    <w:rsid w:val="00D0283E"/>
    <w:rsid w:val="00D031F5"/>
    <w:rsid w:val="00D10018"/>
    <w:rsid w:val="00D15F3A"/>
    <w:rsid w:val="00D16FCB"/>
    <w:rsid w:val="00D170F7"/>
    <w:rsid w:val="00D20C07"/>
    <w:rsid w:val="00D22C96"/>
    <w:rsid w:val="00D22F27"/>
    <w:rsid w:val="00D24693"/>
    <w:rsid w:val="00D26B7D"/>
    <w:rsid w:val="00D30085"/>
    <w:rsid w:val="00D32AA9"/>
    <w:rsid w:val="00D35241"/>
    <w:rsid w:val="00D379DA"/>
    <w:rsid w:val="00D4419E"/>
    <w:rsid w:val="00D45707"/>
    <w:rsid w:val="00D45768"/>
    <w:rsid w:val="00D50FB3"/>
    <w:rsid w:val="00D5107C"/>
    <w:rsid w:val="00D5387A"/>
    <w:rsid w:val="00D620AB"/>
    <w:rsid w:val="00D62334"/>
    <w:rsid w:val="00D63EDB"/>
    <w:rsid w:val="00D654D7"/>
    <w:rsid w:val="00D66D28"/>
    <w:rsid w:val="00D67100"/>
    <w:rsid w:val="00D708C0"/>
    <w:rsid w:val="00D73D03"/>
    <w:rsid w:val="00D803D1"/>
    <w:rsid w:val="00D82D92"/>
    <w:rsid w:val="00D83ED3"/>
    <w:rsid w:val="00D868B3"/>
    <w:rsid w:val="00D87819"/>
    <w:rsid w:val="00D87B17"/>
    <w:rsid w:val="00D91F92"/>
    <w:rsid w:val="00D93108"/>
    <w:rsid w:val="00D971F1"/>
    <w:rsid w:val="00DA3863"/>
    <w:rsid w:val="00DA5AAA"/>
    <w:rsid w:val="00DA5BD7"/>
    <w:rsid w:val="00DB1F45"/>
    <w:rsid w:val="00DB2B94"/>
    <w:rsid w:val="00DB53CE"/>
    <w:rsid w:val="00DB6C7F"/>
    <w:rsid w:val="00DB6FC5"/>
    <w:rsid w:val="00DC4279"/>
    <w:rsid w:val="00DC607E"/>
    <w:rsid w:val="00DC7C54"/>
    <w:rsid w:val="00DD0128"/>
    <w:rsid w:val="00DD5AAB"/>
    <w:rsid w:val="00DD604A"/>
    <w:rsid w:val="00DD712D"/>
    <w:rsid w:val="00DE0F8A"/>
    <w:rsid w:val="00DE1170"/>
    <w:rsid w:val="00DE198A"/>
    <w:rsid w:val="00DE4D88"/>
    <w:rsid w:val="00DE62F1"/>
    <w:rsid w:val="00DF0020"/>
    <w:rsid w:val="00DF03EA"/>
    <w:rsid w:val="00DF04AC"/>
    <w:rsid w:val="00DF0E26"/>
    <w:rsid w:val="00DF2BC8"/>
    <w:rsid w:val="00DF3793"/>
    <w:rsid w:val="00DF4E85"/>
    <w:rsid w:val="00DF57E7"/>
    <w:rsid w:val="00DF5B5A"/>
    <w:rsid w:val="00E03257"/>
    <w:rsid w:val="00E04ADB"/>
    <w:rsid w:val="00E05631"/>
    <w:rsid w:val="00E067D8"/>
    <w:rsid w:val="00E1008E"/>
    <w:rsid w:val="00E112A0"/>
    <w:rsid w:val="00E113E6"/>
    <w:rsid w:val="00E1213A"/>
    <w:rsid w:val="00E12678"/>
    <w:rsid w:val="00E12E6F"/>
    <w:rsid w:val="00E1466B"/>
    <w:rsid w:val="00E146E6"/>
    <w:rsid w:val="00E1534B"/>
    <w:rsid w:val="00E154DE"/>
    <w:rsid w:val="00E164E8"/>
    <w:rsid w:val="00E1683C"/>
    <w:rsid w:val="00E2331A"/>
    <w:rsid w:val="00E23E86"/>
    <w:rsid w:val="00E242B3"/>
    <w:rsid w:val="00E24D0E"/>
    <w:rsid w:val="00E25768"/>
    <w:rsid w:val="00E25836"/>
    <w:rsid w:val="00E25CF6"/>
    <w:rsid w:val="00E273E2"/>
    <w:rsid w:val="00E35437"/>
    <w:rsid w:val="00E428FD"/>
    <w:rsid w:val="00E45391"/>
    <w:rsid w:val="00E45496"/>
    <w:rsid w:val="00E45501"/>
    <w:rsid w:val="00E45BCE"/>
    <w:rsid w:val="00E45F97"/>
    <w:rsid w:val="00E5281D"/>
    <w:rsid w:val="00E53BB0"/>
    <w:rsid w:val="00E56715"/>
    <w:rsid w:val="00E61237"/>
    <w:rsid w:val="00E6763F"/>
    <w:rsid w:val="00E70582"/>
    <w:rsid w:val="00E70A9B"/>
    <w:rsid w:val="00E73FB6"/>
    <w:rsid w:val="00E74855"/>
    <w:rsid w:val="00E76B35"/>
    <w:rsid w:val="00E776D8"/>
    <w:rsid w:val="00E77C7E"/>
    <w:rsid w:val="00E816DB"/>
    <w:rsid w:val="00E826ED"/>
    <w:rsid w:val="00E82AC7"/>
    <w:rsid w:val="00E8339F"/>
    <w:rsid w:val="00E845AE"/>
    <w:rsid w:val="00E84775"/>
    <w:rsid w:val="00E85184"/>
    <w:rsid w:val="00E86484"/>
    <w:rsid w:val="00E86EDA"/>
    <w:rsid w:val="00E906A0"/>
    <w:rsid w:val="00E90716"/>
    <w:rsid w:val="00E90E57"/>
    <w:rsid w:val="00E91D41"/>
    <w:rsid w:val="00E934A3"/>
    <w:rsid w:val="00E9569E"/>
    <w:rsid w:val="00E95E9F"/>
    <w:rsid w:val="00EA0A42"/>
    <w:rsid w:val="00EA0D8B"/>
    <w:rsid w:val="00EA3204"/>
    <w:rsid w:val="00EB3342"/>
    <w:rsid w:val="00EB4D51"/>
    <w:rsid w:val="00EB582C"/>
    <w:rsid w:val="00EB72FD"/>
    <w:rsid w:val="00EC0330"/>
    <w:rsid w:val="00EC0886"/>
    <w:rsid w:val="00EC5279"/>
    <w:rsid w:val="00EC6B8B"/>
    <w:rsid w:val="00ED30A9"/>
    <w:rsid w:val="00ED39BC"/>
    <w:rsid w:val="00ED7F2C"/>
    <w:rsid w:val="00EE085C"/>
    <w:rsid w:val="00EE25AF"/>
    <w:rsid w:val="00EE4653"/>
    <w:rsid w:val="00EE4B0E"/>
    <w:rsid w:val="00EE5481"/>
    <w:rsid w:val="00EE5846"/>
    <w:rsid w:val="00EF2606"/>
    <w:rsid w:val="00EF4AFC"/>
    <w:rsid w:val="00EF7D35"/>
    <w:rsid w:val="00F02914"/>
    <w:rsid w:val="00F05681"/>
    <w:rsid w:val="00F0633F"/>
    <w:rsid w:val="00F06402"/>
    <w:rsid w:val="00F12C13"/>
    <w:rsid w:val="00F13136"/>
    <w:rsid w:val="00F13E1C"/>
    <w:rsid w:val="00F205C1"/>
    <w:rsid w:val="00F2308C"/>
    <w:rsid w:val="00F2662A"/>
    <w:rsid w:val="00F26DA1"/>
    <w:rsid w:val="00F277CC"/>
    <w:rsid w:val="00F331DA"/>
    <w:rsid w:val="00F35C92"/>
    <w:rsid w:val="00F36B7E"/>
    <w:rsid w:val="00F4043A"/>
    <w:rsid w:val="00F40F2F"/>
    <w:rsid w:val="00F42095"/>
    <w:rsid w:val="00F43CEC"/>
    <w:rsid w:val="00F44FA0"/>
    <w:rsid w:val="00F500E5"/>
    <w:rsid w:val="00F51D81"/>
    <w:rsid w:val="00F52F72"/>
    <w:rsid w:val="00F5402D"/>
    <w:rsid w:val="00F54C6E"/>
    <w:rsid w:val="00F55C5B"/>
    <w:rsid w:val="00F573C1"/>
    <w:rsid w:val="00F61141"/>
    <w:rsid w:val="00F61B20"/>
    <w:rsid w:val="00F6300E"/>
    <w:rsid w:val="00F635B1"/>
    <w:rsid w:val="00F6466A"/>
    <w:rsid w:val="00F67E4C"/>
    <w:rsid w:val="00F7072E"/>
    <w:rsid w:val="00F71C5B"/>
    <w:rsid w:val="00F726DA"/>
    <w:rsid w:val="00F81AD1"/>
    <w:rsid w:val="00F84B9D"/>
    <w:rsid w:val="00F857CC"/>
    <w:rsid w:val="00F85BEA"/>
    <w:rsid w:val="00F87879"/>
    <w:rsid w:val="00F87D70"/>
    <w:rsid w:val="00F90FAD"/>
    <w:rsid w:val="00F929C1"/>
    <w:rsid w:val="00F952CF"/>
    <w:rsid w:val="00F95F91"/>
    <w:rsid w:val="00F97157"/>
    <w:rsid w:val="00F97CE4"/>
    <w:rsid w:val="00FA0150"/>
    <w:rsid w:val="00FA21E1"/>
    <w:rsid w:val="00FA2F2D"/>
    <w:rsid w:val="00FA6DD2"/>
    <w:rsid w:val="00FA74EC"/>
    <w:rsid w:val="00FB0966"/>
    <w:rsid w:val="00FB1105"/>
    <w:rsid w:val="00FB166C"/>
    <w:rsid w:val="00FB4990"/>
    <w:rsid w:val="00FB4A59"/>
    <w:rsid w:val="00FB7C2A"/>
    <w:rsid w:val="00FC1AE2"/>
    <w:rsid w:val="00FC4298"/>
    <w:rsid w:val="00FD0E77"/>
    <w:rsid w:val="00FD56D1"/>
    <w:rsid w:val="00FD69BF"/>
    <w:rsid w:val="00FD7A1C"/>
    <w:rsid w:val="00FE0A88"/>
    <w:rsid w:val="00FE5D33"/>
    <w:rsid w:val="00FF06C6"/>
    <w:rsid w:val="00FF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F3AD0"/>
  <w15:docId w15:val="{A098852D-3792-4029-8F51-7AF100E6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7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46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70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170F7"/>
    <w:pPr>
      <w:keepNext/>
      <w:autoSpaceDE w:val="0"/>
      <w:autoSpaceDN w:val="0"/>
      <w:adjustRightInd w:val="0"/>
      <w:spacing w:line="360" w:lineRule="auto"/>
      <w:jc w:val="center"/>
      <w:outlineLvl w:val="4"/>
    </w:pPr>
    <w:rPr>
      <w:rFonts w:ascii="Georgia" w:hAnsi="Georgia" w:cs="Arial"/>
      <w:b/>
      <w:bCs/>
      <w:color w:val="000000"/>
      <w:sz w:val="22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170F7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436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170F7"/>
    <w:pPr>
      <w:keepNext/>
      <w:overflowPunct w:val="0"/>
      <w:autoSpaceDE w:val="0"/>
      <w:autoSpaceDN w:val="0"/>
      <w:adjustRightInd w:val="0"/>
      <w:ind w:left="7088" w:hanging="6380"/>
      <w:jc w:val="center"/>
      <w:outlineLvl w:val="8"/>
    </w:pPr>
    <w:rPr>
      <w:rFonts w:ascii="Arial" w:hAnsi="Arial"/>
      <w:b/>
      <w:sz w:val="22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semiHidden/>
    <w:rsid w:val="00D170F7"/>
    <w:rPr>
      <w:rFonts w:ascii="Georgia" w:eastAsia="Times New Roman" w:hAnsi="Georgia" w:cs="Arial"/>
      <w:b/>
      <w:bCs/>
      <w:color w:val="00000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D170F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D170F7"/>
    <w:rPr>
      <w:rFonts w:ascii="Arial" w:eastAsia="Times New Roman" w:hAnsi="Arial" w:cs="Times New Roman"/>
      <w:b/>
      <w:szCs w:val="20"/>
      <w:u w:val="single"/>
      <w:lang w:eastAsia="pl-PL"/>
    </w:rPr>
  </w:style>
  <w:style w:type="character" w:styleId="Hipercze">
    <w:name w:val="Hyperlink"/>
    <w:basedOn w:val="Domylnaczcionkaakapitu"/>
    <w:unhideWhenUsed/>
    <w:rsid w:val="00D170F7"/>
    <w:rPr>
      <w:rFonts w:ascii="Times New Roman" w:hAnsi="Times New Roman" w:cs="Times New Roman" w:hint="default"/>
      <w:color w:val="0000FF"/>
      <w:u w:val="single"/>
    </w:rPr>
  </w:style>
  <w:style w:type="paragraph" w:styleId="Legenda">
    <w:name w:val="caption"/>
    <w:basedOn w:val="Normalny"/>
    <w:next w:val="Normalny"/>
    <w:semiHidden/>
    <w:unhideWhenUsed/>
    <w:qFormat/>
    <w:rsid w:val="00D170F7"/>
    <w:pPr>
      <w:framePr w:w="8397" w:h="1620" w:hSpace="141" w:wrap="auto" w:vAnchor="text" w:hAnchor="page" w:x="1761" w:y="203"/>
      <w:pBdr>
        <w:top w:val="single" w:sz="36" w:space="1" w:color="auto" w:shadow="1"/>
        <w:left w:val="single" w:sz="36" w:space="1" w:color="auto" w:shadow="1"/>
        <w:bottom w:val="single" w:sz="36" w:space="1" w:color="auto" w:shadow="1"/>
        <w:right w:val="single" w:sz="36" w:space="1" w:color="auto" w:shadow="1"/>
      </w:pBdr>
      <w:overflowPunct w:val="0"/>
      <w:autoSpaceDE w:val="0"/>
      <w:autoSpaceDN w:val="0"/>
      <w:adjustRightInd w:val="0"/>
      <w:jc w:val="center"/>
    </w:pPr>
    <w:rPr>
      <w:rFonts w:ascii="Arial" w:hAnsi="Arial"/>
      <w:b/>
      <w:spacing w:val="20"/>
      <w:sz w:val="32"/>
      <w:szCs w:val="20"/>
    </w:rPr>
  </w:style>
  <w:style w:type="paragraph" w:styleId="Tekstpodstawowy">
    <w:name w:val="Body Text"/>
    <w:basedOn w:val="Normalny"/>
    <w:link w:val="TekstpodstawowyZnak"/>
    <w:unhideWhenUsed/>
    <w:rsid w:val="00D170F7"/>
    <w:p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170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D170F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170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D170F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170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D170F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D170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D17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D170F7"/>
    <w:pPr>
      <w:spacing w:before="60" w:after="60"/>
      <w:ind w:left="708"/>
      <w:jc w:val="both"/>
    </w:pPr>
    <w:rPr>
      <w:rFonts w:cs="Arial"/>
      <w:sz w:val="22"/>
      <w:szCs w:val="20"/>
    </w:rPr>
  </w:style>
  <w:style w:type="paragraph" w:customStyle="1" w:styleId="Tekstpodstawowy21">
    <w:name w:val="Tekst podstawowy 21"/>
    <w:basedOn w:val="Normalny"/>
    <w:rsid w:val="00D170F7"/>
    <w:pPr>
      <w:tabs>
        <w:tab w:val="left" w:pos="0"/>
      </w:tabs>
      <w:overflowPunct w:val="0"/>
      <w:autoSpaceDE w:val="0"/>
      <w:autoSpaceDN w:val="0"/>
      <w:adjustRightInd w:val="0"/>
      <w:ind w:left="425" w:hanging="426"/>
      <w:jc w:val="center"/>
    </w:pPr>
    <w:rPr>
      <w:rFonts w:ascii="Arial" w:hAnsi="Arial"/>
      <w:szCs w:val="20"/>
    </w:rPr>
  </w:style>
  <w:style w:type="paragraph" w:customStyle="1" w:styleId="Styl1">
    <w:name w:val="Styl1"/>
    <w:basedOn w:val="Normalny"/>
    <w:autoRedefine/>
    <w:rsid w:val="00755F89"/>
    <w:pPr>
      <w:tabs>
        <w:tab w:val="left" w:pos="709"/>
        <w:tab w:val="left" w:pos="851"/>
      </w:tabs>
      <w:autoSpaceDN w:val="0"/>
      <w:spacing w:line="360" w:lineRule="auto"/>
      <w:ind w:left="142" w:right="-508"/>
      <w:jc w:val="both"/>
    </w:pPr>
    <w:rPr>
      <w:bCs/>
    </w:rPr>
  </w:style>
  <w:style w:type="paragraph" w:customStyle="1" w:styleId="Tekstpodstawowy31">
    <w:name w:val="Tekst podstawowy 31"/>
    <w:basedOn w:val="Normalny"/>
    <w:rsid w:val="00D170F7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/>
      <w:b/>
      <w:szCs w:val="20"/>
    </w:rPr>
  </w:style>
  <w:style w:type="paragraph" w:customStyle="1" w:styleId="ust">
    <w:name w:val="ust"/>
    <w:rsid w:val="00D170F7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D170F7"/>
    <w:pPr>
      <w:spacing w:before="60" w:after="60"/>
      <w:ind w:left="851" w:hanging="295"/>
      <w:jc w:val="both"/>
    </w:pPr>
  </w:style>
  <w:style w:type="paragraph" w:customStyle="1" w:styleId="Lista21">
    <w:name w:val="Lista 21"/>
    <w:basedOn w:val="Normalny"/>
    <w:rsid w:val="00D170F7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customStyle="1" w:styleId="WW-Tekstpodstawowywcity212">
    <w:name w:val="WW-Tekst podstawowy wcięty 212"/>
    <w:basedOn w:val="Normalny"/>
    <w:rsid w:val="00D170F7"/>
    <w:pPr>
      <w:tabs>
        <w:tab w:val="left" w:pos="1077"/>
      </w:tabs>
      <w:suppressAutoHyphens/>
      <w:spacing w:before="120" w:line="360" w:lineRule="auto"/>
      <w:ind w:left="357"/>
      <w:jc w:val="both"/>
    </w:pPr>
    <w:rPr>
      <w:rFonts w:cs="Times"/>
      <w:color w:val="000000"/>
      <w:szCs w:val="20"/>
      <w:lang w:eastAsia="ar-SA"/>
    </w:rPr>
  </w:style>
  <w:style w:type="paragraph" w:customStyle="1" w:styleId="tyt">
    <w:name w:val="tyt"/>
    <w:basedOn w:val="Normalny"/>
    <w:rsid w:val="00D170F7"/>
    <w:pPr>
      <w:keepNext/>
      <w:spacing w:before="60" w:after="60"/>
      <w:jc w:val="center"/>
    </w:pPr>
    <w:rPr>
      <w:b/>
      <w:bCs/>
    </w:rPr>
  </w:style>
  <w:style w:type="paragraph" w:customStyle="1" w:styleId="lit">
    <w:name w:val="lit"/>
    <w:rsid w:val="00D170F7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85">
    <w:name w:val="CM85"/>
    <w:basedOn w:val="Normalny"/>
    <w:next w:val="Normalny"/>
    <w:rsid w:val="00D170F7"/>
    <w:pPr>
      <w:widowControl w:val="0"/>
      <w:autoSpaceDE w:val="0"/>
      <w:autoSpaceDN w:val="0"/>
      <w:adjustRightInd w:val="0"/>
      <w:spacing w:after="68"/>
    </w:pPr>
    <w:rPr>
      <w:rFonts w:ascii="Times" w:hAnsi="Times"/>
    </w:rPr>
  </w:style>
  <w:style w:type="paragraph" w:customStyle="1" w:styleId="CM7">
    <w:name w:val="CM7"/>
    <w:basedOn w:val="Normalny"/>
    <w:next w:val="Normalny"/>
    <w:rsid w:val="00D170F7"/>
    <w:pPr>
      <w:widowControl w:val="0"/>
      <w:autoSpaceDE w:val="0"/>
      <w:autoSpaceDN w:val="0"/>
      <w:adjustRightInd w:val="0"/>
      <w:spacing w:line="278" w:lineRule="atLeast"/>
    </w:pPr>
    <w:rPr>
      <w:rFonts w:ascii="Times" w:hAnsi="Times"/>
    </w:rPr>
  </w:style>
  <w:style w:type="paragraph" w:customStyle="1" w:styleId="StandardowyStandardowy-1">
    <w:name w:val="Standardowy.Standardowy-1"/>
    <w:rsid w:val="00D170F7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D170F7"/>
    <w:pPr>
      <w:suppressAutoHyphens/>
      <w:overflowPunct w:val="0"/>
      <w:autoSpaceDE w:val="0"/>
      <w:spacing w:line="360" w:lineRule="auto"/>
      <w:ind w:left="709"/>
      <w:jc w:val="both"/>
    </w:pPr>
    <w:rPr>
      <w:rFonts w:ascii="Arial" w:hAnsi="Arial" w:cs="Century Gothic"/>
      <w:szCs w:val="20"/>
      <w:lang w:eastAsia="ar-SA"/>
    </w:rPr>
  </w:style>
  <w:style w:type="paragraph" w:customStyle="1" w:styleId="Default">
    <w:name w:val="Default"/>
    <w:rsid w:val="00D170F7"/>
    <w:pPr>
      <w:widowControl w:val="0"/>
      <w:autoSpaceDE w:val="0"/>
      <w:autoSpaceDN w:val="0"/>
      <w:adjustRightInd w:val="0"/>
      <w:spacing w:after="0" w:line="240" w:lineRule="auto"/>
    </w:pPr>
    <w:rPr>
      <w:rFonts w:ascii="BABIJB+TimesNewRoman,Bold" w:eastAsia="Times New Roman" w:hAnsi="BABIJB+TimesNewRoman,Bold" w:cs="BABIJB+TimesNewRoman,Bold"/>
      <w:color w:val="000000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D170F7"/>
    <w:pPr>
      <w:tabs>
        <w:tab w:val="left" w:pos="0"/>
      </w:tabs>
      <w:overflowPunct w:val="0"/>
      <w:autoSpaceDE w:val="0"/>
      <w:autoSpaceDN w:val="0"/>
      <w:adjustRightInd w:val="0"/>
      <w:ind w:left="425" w:hanging="426"/>
      <w:jc w:val="center"/>
    </w:pPr>
    <w:rPr>
      <w:rFonts w:ascii="Arial" w:hAnsi="Arial"/>
      <w:szCs w:val="20"/>
    </w:rPr>
  </w:style>
  <w:style w:type="paragraph" w:styleId="Akapitzlist">
    <w:name w:val="List Paragraph"/>
    <w:aliases w:val="List Paragraph,List Paragraph1,L1,Numerowanie,Akapit z listą5,wypunktowanie,normalny tekst,Akapit z listą BS,sw tekst,CW_Lista,2 heading,A_wyliczenie,K-P_odwolanie,maz_wyliczenie,opis dzialania,Nag 1,Wypunktowanie"/>
    <w:basedOn w:val="Normalny"/>
    <w:link w:val="AkapitzlistZnak"/>
    <w:uiPriority w:val="34"/>
    <w:qFormat/>
    <w:rsid w:val="00475403"/>
    <w:pPr>
      <w:ind w:left="720"/>
      <w:contextualSpacing/>
    </w:pPr>
  </w:style>
  <w:style w:type="paragraph" w:styleId="Bezodstpw">
    <w:name w:val="No Spacing"/>
    <w:uiPriority w:val="1"/>
    <w:qFormat/>
    <w:rsid w:val="001966E0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966E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966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966E0"/>
    <w:rPr>
      <w:vertAlign w:val="superscript"/>
    </w:rPr>
  </w:style>
  <w:style w:type="paragraph" w:customStyle="1" w:styleId="msonormalcxspdrugie">
    <w:name w:val="msonormalcxspdrugie"/>
    <w:basedOn w:val="Normalny"/>
    <w:rsid w:val="006A140D"/>
    <w:pPr>
      <w:spacing w:before="100" w:beforeAutospacing="1" w:after="100" w:afterAutospacing="1"/>
    </w:pPr>
    <w:rPr>
      <w:rFonts w:eastAsiaTheme="minorHAnsi"/>
    </w:rPr>
  </w:style>
  <w:style w:type="paragraph" w:customStyle="1" w:styleId="WW-Tekstpodstawowywcity21">
    <w:name w:val="WW-Tekst podstawowy wcięty 21"/>
    <w:basedOn w:val="Normalny"/>
    <w:rsid w:val="00701169"/>
    <w:pPr>
      <w:tabs>
        <w:tab w:val="left" w:pos="1584"/>
      </w:tabs>
      <w:suppressAutoHyphens/>
      <w:spacing w:before="120" w:line="360" w:lineRule="auto"/>
      <w:ind w:left="792"/>
      <w:jc w:val="both"/>
    </w:pPr>
    <w:rPr>
      <w:rFonts w:cs="Century Gothic"/>
      <w:szCs w:val="20"/>
      <w:lang w:eastAsia="ar-SA"/>
    </w:rPr>
  </w:style>
  <w:style w:type="paragraph" w:customStyle="1" w:styleId="Tekstpodstawowy23">
    <w:name w:val="Tekst podstawowy 23"/>
    <w:basedOn w:val="Normalny"/>
    <w:rsid w:val="00701169"/>
    <w:pPr>
      <w:tabs>
        <w:tab w:val="left" w:pos="0"/>
      </w:tabs>
      <w:overflowPunct w:val="0"/>
      <w:autoSpaceDE w:val="0"/>
      <w:autoSpaceDN w:val="0"/>
      <w:adjustRightInd w:val="0"/>
      <w:ind w:left="425" w:hanging="426"/>
      <w:jc w:val="center"/>
    </w:pPr>
    <w:rPr>
      <w:rFonts w:ascii="Arial" w:hAnsi="Arial"/>
      <w:szCs w:val="20"/>
    </w:rPr>
  </w:style>
  <w:style w:type="paragraph" w:customStyle="1" w:styleId="Tekstpodstawowy32">
    <w:name w:val="Tekst podstawowy 32"/>
    <w:basedOn w:val="Normalny"/>
    <w:rsid w:val="009A054E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/>
      <w:b/>
      <w:szCs w:val="20"/>
    </w:rPr>
  </w:style>
  <w:style w:type="paragraph" w:customStyle="1" w:styleId="Tekstpodstawowy33">
    <w:name w:val="Tekst podstawowy 33"/>
    <w:basedOn w:val="Normalny"/>
    <w:rsid w:val="008A6009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/>
      <w:b/>
      <w:szCs w:val="20"/>
    </w:rPr>
  </w:style>
  <w:style w:type="paragraph" w:customStyle="1" w:styleId="CM11">
    <w:name w:val="CM11"/>
    <w:basedOn w:val="Default"/>
    <w:next w:val="Default"/>
    <w:uiPriority w:val="99"/>
    <w:rsid w:val="00A21E2A"/>
    <w:pPr>
      <w:spacing w:line="380" w:lineRule="atLeast"/>
    </w:pPr>
    <w:rPr>
      <w:rFonts w:ascii="ENIKML+TimesNewRoman,Bold" w:eastAsia="Calibri" w:hAnsi="ENIKML+TimesNewRoman,Bold" w:cs="Times New Roman"/>
      <w:color w:val="auto"/>
    </w:rPr>
  </w:style>
  <w:style w:type="table" w:styleId="Tabela-Siatka">
    <w:name w:val="Table Grid"/>
    <w:basedOn w:val="Standardowy"/>
    <w:uiPriority w:val="39"/>
    <w:rsid w:val="00B95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0D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0D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A0D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0D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57E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57E7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2">
    <w:name w:val="Akapit z listą2"/>
    <w:basedOn w:val="Normalny"/>
    <w:rsid w:val="000D0C01"/>
    <w:pPr>
      <w:spacing w:before="60" w:after="60"/>
      <w:ind w:left="708"/>
      <w:jc w:val="both"/>
    </w:pPr>
    <w:rPr>
      <w:rFonts w:cs="Arial"/>
      <w:sz w:val="22"/>
      <w:szCs w:val="20"/>
    </w:rPr>
  </w:style>
  <w:style w:type="paragraph" w:styleId="Lista">
    <w:name w:val="List"/>
    <w:basedOn w:val="Normalny"/>
    <w:rsid w:val="00C707E5"/>
    <w:pPr>
      <w:ind w:left="283" w:hanging="283"/>
    </w:pPr>
  </w:style>
  <w:style w:type="paragraph" w:customStyle="1" w:styleId="tekstpodstawowywcity210">
    <w:name w:val="tekstpodstawowywcity21"/>
    <w:basedOn w:val="Normalny"/>
    <w:rsid w:val="008D47B2"/>
    <w:pPr>
      <w:overflowPunct w:val="0"/>
      <w:autoSpaceDE w:val="0"/>
      <w:spacing w:line="360" w:lineRule="auto"/>
      <w:ind w:left="709"/>
      <w:jc w:val="both"/>
    </w:pPr>
    <w:rPr>
      <w:rFonts w:ascii="Arial" w:eastAsiaTheme="minorHAnsi" w:hAnsi="Arial" w:cs="Arial"/>
    </w:rPr>
  </w:style>
  <w:style w:type="character" w:customStyle="1" w:styleId="Nagwek2Znak">
    <w:name w:val="Nagłówek 2 Znak"/>
    <w:basedOn w:val="Domylnaczcionkaakapitu"/>
    <w:link w:val="Nagwek2"/>
    <w:uiPriority w:val="9"/>
    <w:rsid w:val="0054705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4705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4705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24">
    <w:name w:val="Tekst podstawowy 24"/>
    <w:basedOn w:val="Normalny"/>
    <w:rsid w:val="001172CA"/>
    <w:pPr>
      <w:tabs>
        <w:tab w:val="left" w:pos="0"/>
      </w:tabs>
      <w:overflowPunct w:val="0"/>
      <w:autoSpaceDE w:val="0"/>
      <w:autoSpaceDN w:val="0"/>
      <w:adjustRightInd w:val="0"/>
      <w:ind w:left="425" w:hanging="426"/>
      <w:jc w:val="center"/>
    </w:pPr>
    <w:rPr>
      <w:rFonts w:ascii="Arial" w:hAnsi="Arial"/>
      <w:szCs w:val="20"/>
    </w:rPr>
  </w:style>
  <w:style w:type="paragraph" w:customStyle="1" w:styleId="WW-Tekstpodstawowywcity2">
    <w:name w:val="WW-Tekst podstawowy wcięty 2"/>
    <w:basedOn w:val="Normalny"/>
    <w:rsid w:val="001172CA"/>
    <w:pPr>
      <w:suppressAutoHyphens/>
      <w:overflowPunct w:val="0"/>
      <w:autoSpaceDE w:val="0"/>
      <w:spacing w:line="360" w:lineRule="auto"/>
      <w:ind w:left="709"/>
      <w:jc w:val="both"/>
    </w:pPr>
    <w:rPr>
      <w:rFonts w:cs="Century Gothic"/>
      <w:szCs w:val="20"/>
      <w:lang w:eastAsia="ar-SA"/>
    </w:rPr>
  </w:style>
  <w:style w:type="paragraph" w:customStyle="1" w:styleId="Tekstpodstawowy34">
    <w:name w:val="Tekst podstawowy 34"/>
    <w:basedOn w:val="Normalny"/>
    <w:rsid w:val="00851133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/>
      <w:b/>
      <w:szCs w:val="20"/>
    </w:rPr>
  </w:style>
  <w:style w:type="paragraph" w:customStyle="1" w:styleId="Akapitzlist3">
    <w:name w:val="Akapit z listą3"/>
    <w:basedOn w:val="Normalny"/>
    <w:rsid w:val="0085113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kstpodstawowy25">
    <w:name w:val="Tekst podstawowy 25"/>
    <w:basedOn w:val="Normalny"/>
    <w:rsid w:val="00580F4F"/>
    <w:pPr>
      <w:tabs>
        <w:tab w:val="left" w:pos="0"/>
      </w:tabs>
      <w:overflowPunct w:val="0"/>
      <w:autoSpaceDE w:val="0"/>
      <w:autoSpaceDN w:val="0"/>
      <w:adjustRightInd w:val="0"/>
      <w:ind w:left="425" w:hanging="426"/>
      <w:jc w:val="center"/>
    </w:pPr>
    <w:rPr>
      <w:rFonts w:ascii="Arial" w:hAnsi="Arial"/>
      <w:szCs w:val="20"/>
    </w:rPr>
  </w:style>
  <w:style w:type="paragraph" w:customStyle="1" w:styleId="Tekstpodstawowy35">
    <w:name w:val="Tekst podstawowy 35"/>
    <w:basedOn w:val="Normalny"/>
    <w:rsid w:val="007615D1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/>
      <w:b/>
      <w:szCs w:val="20"/>
    </w:rPr>
  </w:style>
  <w:style w:type="paragraph" w:customStyle="1" w:styleId="Tekstpodstawowy350">
    <w:name w:val="Tekst podstawowy 35"/>
    <w:basedOn w:val="Normalny"/>
    <w:rsid w:val="00DD604A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/>
      <w:b/>
      <w:szCs w:val="20"/>
    </w:rPr>
  </w:style>
  <w:style w:type="character" w:styleId="Wyrnienieintensywne">
    <w:name w:val="Intense Emphasis"/>
    <w:uiPriority w:val="21"/>
    <w:qFormat/>
    <w:rsid w:val="004610E4"/>
    <w:rPr>
      <w:i/>
      <w:iCs/>
      <w:color w:val="5B9BD5"/>
    </w:rPr>
  </w:style>
  <w:style w:type="paragraph" w:customStyle="1" w:styleId="Style2">
    <w:name w:val="Style2"/>
    <w:basedOn w:val="Normalny"/>
    <w:uiPriority w:val="99"/>
    <w:rsid w:val="004610E4"/>
    <w:pPr>
      <w:widowControl w:val="0"/>
      <w:autoSpaceDE w:val="0"/>
      <w:autoSpaceDN w:val="0"/>
      <w:adjustRightInd w:val="0"/>
      <w:spacing w:line="302" w:lineRule="exact"/>
      <w:jc w:val="both"/>
    </w:pPr>
    <w:rPr>
      <w:rFonts w:ascii="Arial" w:hAnsi="Arial" w:cs="Arial"/>
    </w:rPr>
  </w:style>
  <w:style w:type="character" w:customStyle="1" w:styleId="FontStyle47">
    <w:name w:val="Font Style47"/>
    <w:uiPriority w:val="99"/>
    <w:rsid w:val="004610E4"/>
    <w:rPr>
      <w:rFonts w:ascii="Arial" w:hAnsi="Arial" w:cs="Arial"/>
      <w:smallCaps/>
      <w:spacing w:val="-10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EE46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436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F8787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87879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dane1">
    <w:name w:val="dane1"/>
    <w:rsid w:val="00F87879"/>
    <w:rPr>
      <w:color w:val="0000CD"/>
    </w:rPr>
  </w:style>
  <w:style w:type="paragraph" w:styleId="Tekstprzypisudolnego">
    <w:name w:val="footnote text"/>
    <w:basedOn w:val="Normalny"/>
    <w:link w:val="TekstprzypisudolnegoZnak"/>
    <w:rsid w:val="004A7297"/>
    <w:pPr>
      <w:suppressAutoHyphens/>
    </w:pPr>
    <w:rPr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4A729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rsid w:val="004A7297"/>
    <w:rPr>
      <w:vertAlign w:val="superscript"/>
    </w:rPr>
  </w:style>
  <w:style w:type="character" w:customStyle="1" w:styleId="AkapitzlistZnak">
    <w:name w:val="Akapit z listą Znak"/>
    <w:aliases w:val="List Paragraph Znak,List Paragraph1 Znak,L1 Znak,Numerowanie Znak,Akapit z listą5 Znak,wypunktowanie Znak,normalny tekst Znak,Akapit z listą BS Znak,sw tekst Znak,CW_Lista Znak,2 heading Znak,A_wyliczenie Znak,K-P_odwolanie Znak"/>
    <w:link w:val="Akapitzlist"/>
    <w:uiPriority w:val="34"/>
    <w:qFormat/>
    <w:locked/>
    <w:rsid w:val="004A72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x">
    <w:name w:val="Index"/>
    <w:basedOn w:val="Normalny"/>
    <w:rsid w:val="008D77A2"/>
    <w:pPr>
      <w:suppressLineNumbers/>
      <w:suppressAutoHyphens/>
    </w:pPr>
    <w:rPr>
      <w:rFonts w:ascii="Tahoma" w:hAnsi="Tahoma" w:cs="Tahom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8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1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7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5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5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6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3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1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1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E5261-F81A-4D11-9E20-5789DE285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6</Pages>
  <Words>1827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Zawistowska</dc:creator>
  <cp:lastModifiedBy>Marta Zdeb</cp:lastModifiedBy>
  <cp:revision>27</cp:revision>
  <cp:lastPrinted>2023-11-28T09:53:00Z</cp:lastPrinted>
  <dcterms:created xsi:type="dcterms:W3CDTF">2023-09-14T12:12:00Z</dcterms:created>
  <dcterms:modified xsi:type="dcterms:W3CDTF">2026-04-29T11:19:00Z</dcterms:modified>
</cp:coreProperties>
</file>